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Wild and free</w:t>
      </w:r>
    </w:p>
    <w:p/>
    <w:p>
      <w:r>
        <w:rPr>
          <w:rFonts w:ascii="Arial" w:hAnsi="Arial" w:eastAsia="Arial"/>
          <w:b w:val="0"/>
          <w:sz w:val="22"/>
        </w:rPr>
        <w:t>Wild and free,</w:t>
      </w:r>
    </w:p>
    <w:p>
      <w:r>
        <w:rPr>
          <w:rFonts w:ascii="Arial" w:hAnsi="Arial" w:eastAsia="Arial"/>
          <w:b w:val="0"/>
          <w:sz w:val="22"/>
        </w:rPr>
        <w:t>butterfly upon the breeze,</w:t>
      </w:r>
    </w:p>
    <w:p>
      <w:r>
        <w:rPr>
          <w:rFonts w:ascii="Arial" w:hAnsi="Arial" w:eastAsia="Arial"/>
          <w:b w:val="0"/>
          <w:sz w:val="22"/>
        </w:rPr>
        <w:t>as a river runs by,</w:t>
      </w:r>
    </w:p>
    <w:p>
      <w:r>
        <w:rPr>
          <w:rFonts w:ascii="Arial" w:hAnsi="Arial" w:eastAsia="Arial"/>
          <w:b w:val="0"/>
          <w:sz w:val="22"/>
        </w:rPr>
        <w:t>and you stand in the river and delight me,</w:t>
      </w:r>
    </w:p>
    <w:p>
      <w:r>
        <w:rPr>
          <w:rFonts w:ascii="Arial" w:hAnsi="Arial" w:eastAsia="Arial"/>
          <w:b w:val="0"/>
          <w:sz w:val="22"/>
        </w:rPr>
        <w:t>with your long black hair,</w:t>
      </w:r>
    </w:p>
    <w:p>
      <w:r>
        <w:rPr>
          <w:rFonts w:ascii="Arial" w:hAnsi="Arial" w:eastAsia="Arial"/>
          <w:b w:val="0"/>
          <w:sz w:val="22"/>
        </w:rPr>
        <w:t>and your beautiful eyes that mesmerise me,</w:t>
      </w:r>
    </w:p>
    <w:p>
      <w:r>
        <w:rPr>
          <w:rFonts w:ascii="Arial" w:hAnsi="Arial" w:eastAsia="Arial"/>
          <w:b w:val="0"/>
          <w:sz w:val="22"/>
        </w:rPr>
        <w:t>and as the leaves in the river, they swirl around you,</w:t>
      </w:r>
    </w:p>
    <w:p>
      <w:r>
        <w:rPr>
          <w:rFonts w:ascii="Arial" w:hAnsi="Arial" w:eastAsia="Arial"/>
          <w:b w:val="0"/>
          <w:sz w:val="22"/>
        </w:rPr>
        <w:t>time passes slowly by,</w:t>
      </w:r>
    </w:p>
    <w:p>
      <w:r>
        <w:rPr>
          <w:rFonts w:ascii="Arial" w:hAnsi="Arial" w:eastAsia="Arial"/>
          <w:b w:val="0"/>
          <w:sz w:val="22"/>
        </w:rPr>
        <w:t>and sunlight shines down upon your face,</w:t>
      </w:r>
    </w:p>
    <w:p>
      <w:r>
        <w:rPr>
          <w:rFonts w:ascii="Arial" w:hAnsi="Arial" w:eastAsia="Arial"/>
          <w:b w:val="0"/>
          <w:sz w:val="22"/>
        </w:rPr>
        <w:t>and your eyes they reflect the wisdom of a sage,</w:t>
      </w:r>
    </w:p>
    <w:p>
      <w:r>
        <w:rPr>
          <w:rFonts w:ascii="Arial" w:hAnsi="Arial" w:eastAsia="Arial"/>
          <w:b w:val="0"/>
          <w:sz w:val="22"/>
        </w:rPr>
        <w:t>as the river quickly past it does rage,</w:t>
      </w:r>
    </w:p>
    <w:p>
      <w:r>
        <w:rPr>
          <w:rFonts w:ascii="Arial" w:hAnsi="Arial" w:eastAsia="Arial"/>
          <w:b w:val="0"/>
          <w:sz w:val="22"/>
        </w:rPr>
        <w:t>and calm you stay,</w:t>
      </w:r>
    </w:p>
    <w:p>
      <w:r>
        <w:rPr>
          <w:rFonts w:ascii="Arial" w:hAnsi="Arial" w:eastAsia="Arial"/>
          <w:b w:val="0"/>
          <w:sz w:val="22"/>
        </w:rPr>
        <w:t>relaxing in the sunlight,</w:t>
      </w:r>
    </w:p>
    <w:p>
      <w:r>
        <w:rPr>
          <w:rFonts w:ascii="Arial" w:hAnsi="Arial" w:eastAsia="Arial"/>
          <w:b w:val="0"/>
          <w:sz w:val="22"/>
        </w:rPr>
        <w:t>in the heat of the day,</w:t>
      </w:r>
    </w:p>
    <w:p>
      <w:r>
        <w:rPr>
          <w:rFonts w:ascii="Arial" w:hAnsi="Arial" w:eastAsia="Arial"/>
          <w:b w:val="0"/>
          <w:sz w:val="22"/>
        </w:rPr>
        <w:t>as you hold out a yellow flower to me,</w:t>
      </w:r>
    </w:p>
    <w:p>
      <w:r>
        <w:rPr>
          <w:rFonts w:ascii="Arial" w:hAnsi="Arial" w:eastAsia="Arial"/>
          <w:b w:val="0"/>
          <w:sz w:val="22"/>
        </w:rPr>
        <w:t>and I walk towards you in slow motion,</w:t>
      </w:r>
    </w:p>
    <w:p>
      <w:r>
        <w:rPr>
          <w:rFonts w:ascii="Arial" w:hAnsi="Arial" w:eastAsia="Arial"/>
          <w:b w:val="0"/>
          <w:sz w:val="22"/>
        </w:rPr>
        <w:t>and splash through the water deliberately,</w:t>
      </w:r>
    </w:p>
    <w:p>
      <w:r>
        <w:rPr>
          <w:rFonts w:ascii="Arial" w:hAnsi="Arial" w:eastAsia="Arial"/>
          <w:b w:val="0"/>
          <w:sz w:val="22"/>
        </w:rPr>
        <w:t>and how you laugh,</w:t>
      </w:r>
    </w:p>
    <w:p>
      <w:r>
        <w:rPr>
          <w:rFonts w:ascii="Arial" w:hAnsi="Arial" w:eastAsia="Arial"/>
          <w:b w:val="0"/>
          <w:sz w:val="22"/>
        </w:rPr>
        <w:t>how you laugh at me,</w:t>
      </w:r>
    </w:p>
    <w:p>
      <w:r>
        <w:rPr>
          <w:rFonts w:ascii="Arial" w:hAnsi="Arial" w:eastAsia="Arial"/>
          <w:b w:val="0"/>
          <w:sz w:val="22"/>
        </w:rPr>
        <w:t>and what a smile that you do give to me,</w:t>
      </w:r>
    </w:p>
    <w:p>
      <w:r>
        <w:rPr>
          <w:rFonts w:ascii="Arial" w:hAnsi="Arial" w:eastAsia="Arial"/>
          <w:b w:val="0"/>
          <w:sz w:val="22"/>
        </w:rPr>
        <w:t>what a smile,</w:t>
      </w:r>
    </w:p>
    <w:p>
      <w:r>
        <w:rPr>
          <w:rFonts w:ascii="Arial" w:hAnsi="Arial" w:eastAsia="Arial"/>
          <w:b w:val="0"/>
          <w:sz w:val="22"/>
        </w:rPr>
        <w:t>that lights me up like the sun,</w:t>
      </w:r>
    </w:p>
    <w:p>
      <w:r>
        <w:rPr>
          <w:rFonts w:ascii="Arial" w:hAnsi="Arial" w:eastAsia="Arial"/>
          <w:b w:val="0"/>
          <w:sz w:val="22"/>
        </w:rPr>
        <w:t>and how glorious you are to me,</w:t>
      </w:r>
    </w:p>
    <w:p>
      <w:r>
        <w:rPr>
          <w:rFonts w:ascii="Arial" w:hAnsi="Arial" w:eastAsia="Arial"/>
          <w:b w:val="0"/>
          <w:sz w:val="22"/>
        </w:rPr>
        <w:t>how glorious you are to me,</w:t>
      </w:r>
    </w:p>
    <w:p>
      <w:r>
        <w:rPr>
          <w:rFonts w:ascii="Arial" w:hAnsi="Arial" w:eastAsia="Arial"/>
          <w:b w:val="0"/>
          <w:sz w:val="22"/>
        </w:rPr>
        <w:t>and my heart how it leaps,</w:t>
      </w:r>
    </w:p>
    <w:p>
      <w:r>
        <w:rPr>
          <w:rFonts w:ascii="Arial" w:hAnsi="Arial" w:eastAsia="Arial"/>
          <w:b w:val="0"/>
          <w:sz w:val="22"/>
        </w:rPr>
        <w:t>and in our love,</w:t>
      </w:r>
    </w:p>
    <w:p>
      <w:r>
        <w:rPr>
          <w:rFonts w:ascii="Arial" w:hAnsi="Arial" w:eastAsia="Arial"/>
          <w:b w:val="0"/>
          <w:sz w:val="22"/>
        </w:rPr>
        <w:t>what better a place is there to be,</w:t>
      </w:r>
    </w:p>
    <w:p>
      <w:r>
        <w:rPr>
          <w:rFonts w:ascii="Arial" w:hAnsi="Arial" w:eastAsia="Arial"/>
          <w:b w:val="0"/>
          <w:sz w:val="22"/>
        </w:rPr>
        <w:t>and what better a place is there to be,</w:t>
      </w:r>
    </w:p>
    <w:p>
      <w:r>
        <w:rPr>
          <w:rFonts w:ascii="Arial" w:hAnsi="Arial" w:eastAsia="Arial"/>
          <w:b w:val="0"/>
          <w:sz w:val="22"/>
        </w:rPr>
        <w:t>than here in the middle of the river with you,</w:t>
      </w:r>
    </w:p>
    <w:p>
      <w:r>
        <w:rPr>
          <w:rFonts w:ascii="Arial" w:hAnsi="Arial" w:eastAsia="Arial"/>
          <w:b w:val="0"/>
          <w:sz w:val="22"/>
        </w:rPr>
        <w:t>as the leaves they swirl around our feet,</w:t>
      </w:r>
    </w:p>
    <w:p>
      <w:r>
        <w:rPr>
          <w:rFonts w:ascii="Arial" w:hAnsi="Arial" w:eastAsia="Arial"/>
          <w:b w:val="0"/>
          <w:sz w:val="22"/>
        </w:rPr>
        <w:t>and you with your beautiful smile,</w:t>
      </w:r>
    </w:p>
    <w:p>
      <w:r>
        <w:rPr>
          <w:rFonts w:ascii="Arial" w:hAnsi="Arial" w:eastAsia="Arial"/>
          <w:b w:val="0"/>
          <w:sz w:val="22"/>
        </w:rPr>
        <w:t>oh, how you beam so wonderfully at me,</w:t>
      </w:r>
    </w:p>
    <w:p>
      <w:r>
        <w:rPr>
          <w:rFonts w:ascii="Arial" w:hAnsi="Arial" w:eastAsia="Arial"/>
          <w:b w:val="0"/>
          <w:sz w:val="22"/>
        </w:rPr>
        <w:t>and the majesty of you,</w:t>
      </w:r>
    </w:p>
    <w:p>
      <w:r>
        <w:rPr>
          <w:rFonts w:ascii="Arial" w:hAnsi="Arial" w:eastAsia="Arial"/>
          <w:b w:val="0"/>
          <w:sz w:val="22"/>
        </w:rPr>
        <w:t>it is a delight upon my senses,</w:t>
      </w:r>
    </w:p>
    <w:p>
      <w:r>
        <w:rPr>
          <w:rFonts w:ascii="Arial" w:hAnsi="Arial" w:eastAsia="Arial"/>
          <w:b w:val="0"/>
          <w:sz w:val="22"/>
        </w:rPr>
        <w:t>and you, you are everything to me,</w:t>
      </w:r>
    </w:p>
    <w:p>
      <w:r>
        <w:rPr>
          <w:rFonts w:ascii="Arial" w:hAnsi="Arial" w:eastAsia="Arial"/>
          <w:b w:val="0"/>
          <w:sz w:val="22"/>
        </w:rPr>
        <w:t>you are everything to me,</w:t>
      </w:r>
    </w:p>
    <w:p>
      <w:r>
        <w:rPr>
          <w:rFonts w:ascii="Arial" w:hAnsi="Arial" w:eastAsia="Arial"/>
          <w:b w:val="0"/>
          <w:sz w:val="22"/>
        </w:rPr>
        <w:t>and nothing could replace you,</w:t>
      </w:r>
    </w:p>
    <w:p>
      <w:r>
        <w:rPr>
          <w:rFonts w:ascii="Arial" w:hAnsi="Arial" w:eastAsia="Arial"/>
          <w:b w:val="0"/>
          <w:sz w:val="22"/>
        </w:rPr>
        <w:t>no, nothing at all,</w:t>
      </w:r>
    </w:p>
    <w:p>
      <w:r>
        <w:rPr>
          <w:rFonts w:ascii="Arial" w:hAnsi="Arial" w:eastAsia="Arial"/>
          <w:b w:val="0"/>
          <w:sz w:val="22"/>
        </w:rPr>
        <w:t>and how beautifully,</w:t>
      </w:r>
    </w:p>
    <w:p>
      <w:r>
        <w:rPr>
          <w:rFonts w:ascii="Arial" w:hAnsi="Arial" w:eastAsia="Arial"/>
          <w:b w:val="0"/>
          <w:sz w:val="22"/>
        </w:rPr>
        <w:t>the sun it does light your face,</w:t>
      </w:r>
    </w:p>
    <w:p>
      <w:r>
        <w:rPr>
          <w:rFonts w:ascii="Arial" w:hAnsi="Arial" w:eastAsia="Arial"/>
          <w:b w:val="0"/>
          <w:sz w:val="22"/>
        </w:rPr>
        <w:t>and the glory of the day it is in you,</w:t>
      </w:r>
    </w:p>
    <w:p>
      <w:r>
        <w:rPr>
          <w:rFonts w:ascii="Arial" w:hAnsi="Arial" w:eastAsia="Arial"/>
          <w:b w:val="0"/>
          <w:sz w:val="22"/>
        </w:rPr>
        <w:t>as it is in me,</w:t>
      </w:r>
    </w:p>
    <w:p>
      <w:r>
        <w:rPr>
          <w:rFonts w:ascii="Arial" w:hAnsi="Arial" w:eastAsia="Arial"/>
          <w:b w:val="0"/>
          <w:sz w:val="22"/>
        </w:rPr>
        <w:t>and you give me the flower,</w:t>
      </w:r>
    </w:p>
    <w:p>
      <w:r>
        <w:rPr>
          <w:rFonts w:ascii="Arial" w:hAnsi="Arial" w:eastAsia="Arial"/>
          <w:b w:val="0"/>
          <w:sz w:val="22"/>
        </w:rPr>
        <w:t>and I put it in your hair,</w:t>
      </w:r>
    </w:p>
    <w:p>
      <w:r>
        <w:rPr>
          <w:rFonts w:ascii="Arial" w:hAnsi="Arial" w:eastAsia="Arial"/>
          <w:b w:val="0"/>
          <w:sz w:val="22"/>
        </w:rPr>
        <w:t>and you look like a goddess to me,</w:t>
      </w:r>
    </w:p>
    <w:p>
      <w:r>
        <w:rPr>
          <w:rFonts w:ascii="Arial" w:hAnsi="Arial" w:eastAsia="Arial"/>
          <w:b w:val="0"/>
          <w:sz w:val="22"/>
        </w:rPr>
        <w:t>you look like a goddess to me,</w:t>
      </w:r>
    </w:p>
    <w:p>
      <w:r>
        <w:rPr>
          <w:rFonts w:ascii="Arial" w:hAnsi="Arial" w:eastAsia="Arial"/>
          <w:b w:val="0"/>
          <w:sz w:val="22"/>
        </w:rPr>
        <w:t>and your kisses,</w:t>
      </w:r>
    </w:p>
    <w:p>
      <w:r>
        <w:rPr>
          <w:rFonts w:ascii="Arial" w:hAnsi="Arial" w:eastAsia="Arial"/>
          <w:b w:val="0"/>
          <w:sz w:val="22"/>
        </w:rPr>
        <w:t>they are heavenly.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