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Who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Who is in the dark and who is enlightened,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is brave and who is frightened,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is aware and who is unaware,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everyone everywhere,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is uneducated and educated,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aren't we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some of us worry about it more than others,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 of us don't worry about it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in this world you cannot know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 of us will not know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 will try to know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 will rise, and some will fall,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 will act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 will act,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 will be themselves,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 will want to be someone else,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 don't know who they are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 should listen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 should listen less,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 should not listen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 will want to be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 will not want to be here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 will be unsure about whether it is good to be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whether it is not good to be here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 don't like to go to school,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 like to go to school,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we have no choice because,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every day we learn something new,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no doubt about that at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