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White as snow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wonderful 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moment or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vision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elegant,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skin as white as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pale upon your feet as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your winter coat,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your 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cheeks all rosy,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rosy with a healthy glow,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headed for 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where with your breathe,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so beautifully in the air?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beautiful you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the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magnificently divine you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my heart it leaps at the sight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sight of you as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ethereal vision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melts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delights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leaving me mesmerised and beguiled,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heart all aglow.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