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Whether you are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Whether you are tall or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 age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no one belittle you, and educate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no one tell you who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educate yourself, and let no one tell you how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educate yourself, and try not to listen to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educate yourself, and let no one mislead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better off sticking to your own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educate yourself and tell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take you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whether you are tall or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 age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education and good learning,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ignorance and hatred will be easily dismissed,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 will be much better by far.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