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Wherever you go</w:t>
      </w:r>
    </w:p>
    <w:p/>
    <w:p>
      <w:r>
        <w:rPr>
          <w:rFonts w:ascii="Arial" w:hAnsi="Arial" w:eastAsia="Arial"/>
          <w:b w:val="0"/>
          <w:sz w:val="22"/>
        </w:rPr>
        <w:t>Wherever you go,</w:t>
      </w:r>
    </w:p>
    <w:p>
      <w:r>
        <w:rPr>
          <w:rFonts w:ascii="Arial" w:hAnsi="Arial" w:eastAsia="Arial"/>
          <w:b w:val="0"/>
          <w:sz w:val="22"/>
        </w:rPr>
        <w:t>you make history,</w:t>
      </w:r>
    </w:p>
    <w:p>
      <w:r>
        <w:rPr>
          <w:rFonts w:ascii="Arial" w:hAnsi="Arial" w:eastAsia="Arial"/>
          <w:b w:val="0"/>
          <w:sz w:val="22"/>
        </w:rPr>
        <w:t>wherever you go,</w:t>
      </w:r>
    </w:p>
    <w:p>
      <w:r>
        <w:rPr>
          <w:rFonts w:ascii="Arial" w:hAnsi="Arial" w:eastAsia="Arial"/>
          <w:b w:val="0"/>
          <w:sz w:val="22"/>
        </w:rPr>
        <w:t>make it beautiful.</w:t>
      </w:r>
    </w:p>
    <w:p>
      <w:r>
        <w:rPr>
          <w:rFonts w:ascii="Arial" w:hAnsi="Arial" w:eastAsia="Arial"/>
          <w:b w:val="0"/>
          <w:sz w:val="22"/>
        </w:rPr>
        <w:t>We together,</w:t>
      </w:r>
    </w:p>
    <w:p>
      <w:r>
        <w:rPr>
          <w:rFonts w:ascii="Arial" w:hAnsi="Arial" w:eastAsia="Arial"/>
          <w:b w:val="0"/>
          <w:sz w:val="22"/>
        </w:rPr>
        <w:t>we stand stronger,</w:t>
      </w:r>
    </w:p>
    <w:p>
      <w:r>
        <w:rPr>
          <w:rFonts w:ascii="Arial" w:hAnsi="Arial" w:eastAsia="Arial"/>
          <w:b w:val="0"/>
          <w:sz w:val="22"/>
        </w:rPr>
        <w:t>and together,</w:t>
      </w:r>
    </w:p>
    <w:p>
      <w:r>
        <w:rPr>
          <w:rFonts w:ascii="Arial" w:hAnsi="Arial" w:eastAsia="Arial"/>
          <w:b w:val="0"/>
          <w:sz w:val="22"/>
        </w:rPr>
        <w:t>whatever the weather,</w:t>
      </w:r>
    </w:p>
    <w:p>
      <w:r>
        <w:rPr>
          <w:rFonts w:ascii="Arial" w:hAnsi="Arial" w:eastAsia="Arial"/>
          <w:b w:val="0"/>
          <w:sz w:val="22"/>
        </w:rPr>
        <w:t>let no just cause be hindered by slow bureaucracy,</w:t>
      </w:r>
    </w:p>
    <w:p>
      <w:r>
        <w:rPr>
          <w:rFonts w:ascii="Arial" w:hAnsi="Arial" w:eastAsia="Arial"/>
          <w:b w:val="0"/>
          <w:sz w:val="22"/>
        </w:rPr>
        <w:t>let us prioritise,</w:t>
      </w:r>
    </w:p>
    <w:p>
      <w:r>
        <w:rPr>
          <w:rFonts w:ascii="Arial" w:hAnsi="Arial" w:eastAsia="Arial"/>
          <w:b w:val="0"/>
          <w:sz w:val="22"/>
        </w:rPr>
        <w:t>and speed along democracy with rapidity,</w:t>
      </w:r>
    </w:p>
    <w:p>
      <w:r>
        <w:rPr>
          <w:rFonts w:ascii="Arial" w:hAnsi="Arial" w:eastAsia="Arial"/>
          <w:b w:val="0"/>
          <w:sz w:val="22"/>
        </w:rPr>
        <w:t>and let us improve society,</w:t>
      </w:r>
    </w:p>
    <w:p>
      <w:r>
        <w:rPr>
          <w:rFonts w:ascii="Arial" w:hAnsi="Arial" w:eastAsia="Arial"/>
          <w:b w:val="0"/>
          <w:sz w:val="22"/>
        </w:rPr>
        <w:t>and let us make society more equal and happier for all,</w:t>
      </w:r>
    </w:p>
    <w:p>
      <w:r>
        <w:rPr>
          <w:rFonts w:ascii="Arial" w:hAnsi="Arial" w:eastAsia="Arial"/>
          <w:b w:val="0"/>
          <w:sz w:val="22"/>
        </w:rPr>
        <w:t>and let us build a nation who stands proud and tall, strong,</w:t>
      </w:r>
    </w:p>
    <w:p>
      <w:r>
        <w:rPr>
          <w:rFonts w:ascii="Arial" w:hAnsi="Arial" w:eastAsia="Arial"/>
          <w:b w:val="0"/>
          <w:sz w:val="22"/>
        </w:rPr>
        <w:t>strong, proud, and tall amongst the nations of the world,</w:t>
      </w:r>
    </w:p>
    <w:p>
      <w:r>
        <w:rPr>
          <w:rFonts w:ascii="Arial" w:hAnsi="Arial" w:eastAsia="Arial"/>
          <w:b w:val="0"/>
          <w:sz w:val="22"/>
        </w:rPr>
        <w:t>and let us work together,</w:t>
      </w:r>
    </w:p>
    <w:p>
      <w:r>
        <w:rPr>
          <w:rFonts w:ascii="Arial" w:hAnsi="Arial" w:eastAsia="Arial"/>
          <w:b w:val="0"/>
          <w:sz w:val="22"/>
        </w:rPr>
        <w:t>to bring about the advancement of society,</w:t>
      </w:r>
    </w:p>
    <w:p>
      <w:r>
        <w:rPr>
          <w:rFonts w:ascii="Arial" w:hAnsi="Arial" w:eastAsia="Arial"/>
          <w:b w:val="0"/>
          <w:sz w:val="22"/>
        </w:rPr>
        <w:t>for the betterment of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