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Where do wishes go</w:t>
      </w:r>
    </w:p>
    <w:p/>
    <w:p>
      <w:r>
        <w:rPr>
          <w:rFonts w:ascii="Arial" w:hAnsi="Arial" w:eastAsia="Arial"/>
          <w:b w:val="0"/>
          <w:sz w:val="22"/>
        </w:rPr>
        <w:t>Where do wishes go,</w:t>
      </w:r>
    </w:p>
    <w:p>
      <w:r>
        <w:rPr>
          <w:rFonts w:ascii="Arial" w:hAnsi="Arial" w:eastAsia="Arial"/>
          <w:b w:val="0"/>
          <w:sz w:val="22"/>
        </w:rPr>
        <w:t>I wish I knew,</w:t>
      </w:r>
    </w:p>
    <w:p>
      <w:r>
        <w:rPr>
          <w:rFonts w:ascii="Arial" w:hAnsi="Arial" w:eastAsia="Arial"/>
          <w:b w:val="0"/>
          <w:sz w:val="22"/>
        </w:rPr>
        <w:t>but I know not why, where wishes go,</w:t>
      </w:r>
    </w:p>
    <w:p>
      <w:r>
        <w:rPr>
          <w:rFonts w:ascii="Arial" w:hAnsi="Arial" w:eastAsia="Arial"/>
          <w:b w:val="0"/>
          <w:sz w:val="22"/>
        </w:rPr>
        <w:t>do they go up into the sky,</w:t>
      </w:r>
    </w:p>
    <w:p>
      <w:r>
        <w:rPr>
          <w:rFonts w:ascii="Arial" w:hAnsi="Arial" w:eastAsia="Arial"/>
          <w:b w:val="0"/>
          <w:sz w:val="22"/>
        </w:rPr>
        <w:t>do they mix with the rain drops,</w:t>
      </w:r>
    </w:p>
    <w:p>
      <w:r>
        <w:rPr>
          <w:rFonts w:ascii="Arial" w:hAnsi="Arial" w:eastAsia="Arial"/>
          <w:b w:val="0"/>
          <w:sz w:val="22"/>
        </w:rPr>
        <w:t>and the sun and the snow.</w:t>
      </w:r>
    </w:p>
    <w:p>
      <w:r>
        <w:rPr>
          <w:rFonts w:ascii="Arial" w:hAnsi="Arial" w:eastAsia="Arial"/>
          <w:b w:val="0"/>
          <w:sz w:val="22"/>
        </w:rPr>
        <w:t>Where do wishes go?</w:t>
      </w:r>
    </w:p>
    <w:p>
      <w:r>
        <w:rPr>
          <w:rFonts w:ascii="Arial" w:hAnsi="Arial" w:eastAsia="Arial"/>
          <w:b w:val="0"/>
          <w:sz w:val="22"/>
        </w:rPr>
        <w:t>Do they go up,</w:t>
      </w:r>
    </w:p>
    <w:p>
      <w:r>
        <w:rPr>
          <w:rFonts w:ascii="Arial" w:hAnsi="Arial" w:eastAsia="Arial"/>
          <w:b w:val="0"/>
          <w:sz w:val="22"/>
        </w:rPr>
        <w:t>or do they go down below,</w:t>
      </w:r>
    </w:p>
    <w:p>
      <w:r>
        <w:rPr>
          <w:rFonts w:ascii="Arial" w:hAnsi="Arial" w:eastAsia="Arial"/>
          <w:b w:val="0"/>
          <w:sz w:val="22"/>
        </w:rPr>
        <w:t>are they written through the clouds in words,</w:t>
      </w:r>
    </w:p>
    <w:p>
      <w:r>
        <w:rPr>
          <w:rFonts w:ascii="Arial" w:hAnsi="Arial" w:eastAsia="Arial"/>
          <w:b w:val="0"/>
          <w:sz w:val="22"/>
        </w:rPr>
        <w:t>or do they play as voices,</w:t>
      </w:r>
    </w:p>
    <w:p>
      <w:r>
        <w:rPr>
          <w:rFonts w:ascii="Arial" w:hAnsi="Arial" w:eastAsia="Arial"/>
          <w:b w:val="0"/>
          <w:sz w:val="22"/>
        </w:rPr>
        <w:t>voices that call out to those below?</w:t>
      </w:r>
    </w:p>
    <w:p>
      <w:r>
        <w:rPr>
          <w:rFonts w:ascii="Arial" w:hAnsi="Arial" w:eastAsia="Arial"/>
          <w:b w:val="0"/>
          <w:sz w:val="22"/>
        </w:rPr>
        <w:t>Where do wishes go, and God is it you, who takes them?</w:t>
      </w:r>
    </w:p>
    <w:p>
      <w:r>
        <w:rPr>
          <w:rFonts w:ascii="Arial" w:hAnsi="Arial" w:eastAsia="Arial"/>
          <w:b w:val="0"/>
          <w:sz w:val="22"/>
        </w:rPr>
        <w:t>I wish I knew, because I have had more than one or two,</w:t>
      </w:r>
    </w:p>
    <w:p>
      <w:r>
        <w:rPr>
          <w:rFonts w:ascii="Arial" w:hAnsi="Arial" w:eastAsia="Arial"/>
          <w:b w:val="0"/>
          <w:sz w:val="22"/>
        </w:rPr>
        <w:t>and they were never answered, so,</w:t>
      </w:r>
    </w:p>
    <w:p>
      <w:r>
        <w:rPr>
          <w:rFonts w:ascii="Arial" w:hAnsi="Arial" w:eastAsia="Arial"/>
          <w:b w:val="0"/>
          <w:sz w:val="22"/>
        </w:rPr>
        <w:t>I would like to get them back,</w:t>
      </w:r>
    </w:p>
    <w:p>
      <w:r>
        <w:rPr>
          <w:rFonts w:ascii="Arial" w:hAnsi="Arial" w:eastAsia="Arial"/>
          <w:b w:val="0"/>
          <w:sz w:val="22"/>
        </w:rPr>
        <w:t>if whoever deals, with them is out there,</w:t>
      </w:r>
    </w:p>
    <w:p>
      <w:r>
        <w:rPr>
          <w:rFonts w:ascii="Arial" w:hAnsi="Arial" w:eastAsia="Arial"/>
          <w:b w:val="0"/>
          <w:sz w:val="22"/>
        </w:rPr>
        <w:t>and it is ok with you,</w:t>
      </w:r>
    </w:p>
    <w:p>
      <w:r>
        <w:rPr>
          <w:rFonts w:ascii="Arial" w:hAnsi="Arial" w:eastAsia="Arial"/>
          <w:b w:val="0"/>
          <w:sz w:val="22"/>
        </w:rPr>
        <w:t>for what use are they to you,</w:t>
      </w:r>
    </w:p>
    <w:p>
      <w:r>
        <w:rPr>
          <w:rFonts w:ascii="Arial" w:hAnsi="Arial" w:eastAsia="Arial"/>
          <w:b w:val="0"/>
          <w:sz w:val="22"/>
        </w:rPr>
        <w:t>because you must have more than enough,</w:t>
      </w:r>
    </w:p>
    <w:p>
      <w:r>
        <w:rPr>
          <w:rFonts w:ascii="Arial" w:hAnsi="Arial" w:eastAsia="Arial"/>
          <w:b w:val="0"/>
          <w:sz w:val="22"/>
        </w:rPr>
        <w:t>more than enough wishes that is true,</w:t>
      </w:r>
    </w:p>
    <w:p>
      <w:r>
        <w:rPr>
          <w:rFonts w:ascii="Arial" w:hAnsi="Arial" w:eastAsia="Arial"/>
          <w:b w:val="0"/>
          <w:sz w:val="22"/>
        </w:rPr>
        <w:t>and well, I would really like to rewrite them,</w:t>
      </w:r>
    </w:p>
    <w:p>
      <w:r>
        <w:rPr>
          <w:rFonts w:ascii="Arial" w:hAnsi="Arial" w:eastAsia="Arial"/>
          <w:b w:val="0"/>
          <w:sz w:val="22"/>
        </w:rPr>
        <w:t>and send them somewhere else,</w:t>
      </w:r>
    </w:p>
    <w:p>
      <w:r>
        <w:rPr>
          <w:rFonts w:ascii="Arial" w:hAnsi="Arial" w:eastAsia="Arial"/>
          <w:b w:val="0"/>
          <w:sz w:val="22"/>
        </w:rPr>
        <w:t>but who should I contact,</w:t>
      </w:r>
    </w:p>
    <w:p>
      <w:r>
        <w:rPr>
          <w:rFonts w:ascii="Arial" w:hAnsi="Arial" w:eastAsia="Arial"/>
          <w:b w:val="0"/>
          <w:sz w:val="22"/>
        </w:rPr>
        <w:t>I do not know,</w:t>
      </w:r>
    </w:p>
    <w:p>
      <w:r>
        <w:rPr>
          <w:rFonts w:ascii="Arial" w:hAnsi="Arial" w:eastAsia="Arial"/>
          <w:b w:val="0"/>
          <w:sz w:val="22"/>
        </w:rPr>
        <w:t>but this is my request, that I shout aloud to you,</w:t>
      </w:r>
    </w:p>
    <w:p>
      <w:r>
        <w:rPr>
          <w:rFonts w:ascii="Arial" w:hAnsi="Arial" w:eastAsia="Arial"/>
          <w:b w:val="0"/>
          <w:sz w:val="22"/>
        </w:rPr>
        <w:t>please can I have my wishes back?</w:t>
      </w:r>
    </w:p>
    <w:p>
      <w:r>
        <w:rPr>
          <w:rFonts w:ascii="Arial" w:hAnsi="Arial" w:eastAsia="Arial"/>
          <w:b w:val="0"/>
          <w:sz w:val="22"/>
        </w:rPr>
        <w:t>Please, and sorry for bothering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