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 are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Where are you, where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have you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are you now, are you with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you happy, are you truly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never know because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are you, where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a big empty hole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once were, but you are distant in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distant and I wish it was not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carry you in my heart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everything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you have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left my heart so empty and me feeling so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where have you gone, where have you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wish you were coming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should not expect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should not hope for it, because I was the stupid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stupid one who had done you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was the stupid one who broke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regret it from the beginning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end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dreams, I always hope to put it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probably will never get the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always regret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the reality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what I have done, the wrong that I did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wrong can never be undone.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