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When you don't know yourself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don't know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lost upon life’s rocky roads,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you suffer for your health,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don't truly know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much time is lost,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 what a cost,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the sanity of the 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rush here and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thoughts they bombard you everywhere,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cannot decide on anything,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although of thoughts you are not empty of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the wealth of them and the indecision of riches,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drives you to the precipice,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 suffer for your health,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don't truly know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you do not know any other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simple life is far too easily,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mistakenly put upon the shelf,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when you are rich of thought,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so you tell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you are lost inside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difficult it is to find your way out of the maze,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out of all those bombastic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you cannot decide upon,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you cannot find the right choice amongst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right choice that would be the best for your 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for your mental health,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time slips by so easily,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 what a great great cost to your mental health.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