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When I want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When 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nowhere to be seen.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how you could be so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could be so mean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mean to leave me so lonely,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where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only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lady of dreams and I am as lonely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could do with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but wishful thinking and imagining,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where are you, my Queen?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in the heavens dancing amongst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moonbeams,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mystery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one day I hope that you will fall from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my arms eventually,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fate I do not 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never been so pleasant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magic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fell into my arms and then swept me off my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how beautiful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until then I can only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dream of you in my dreams.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