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Whatever happens</w:t>
      </w:r>
    </w:p>
    <w:p/>
    <w:p>
      <w:r>
        <w:rPr>
          <w:rFonts w:ascii="Arial" w:hAnsi="Arial" w:eastAsia="Arial"/>
          <w:b w:val="0"/>
          <w:sz w:val="22"/>
        </w:rPr>
        <w:t>My little one,</w:t>
      </w:r>
    </w:p>
    <w:p>
      <w:r>
        <w:rPr>
          <w:rFonts w:ascii="Arial" w:hAnsi="Arial" w:eastAsia="Arial"/>
          <w:b w:val="0"/>
          <w:sz w:val="22"/>
        </w:rPr>
        <w:t>whatever happens,</w:t>
      </w:r>
    </w:p>
    <w:p>
      <w:r>
        <w:rPr>
          <w:rFonts w:ascii="Arial" w:hAnsi="Arial" w:eastAsia="Arial"/>
          <w:b w:val="0"/>
          <w:sz w:val="22"/>
        </w:rPr>
        <w:t>sleep,</w:t>
      </w:r>
    </w:p>
    <w:p>
      <w:r>
        <w:rPr>
          <w:rFonts w:ascii="Arial" w:hAnsi="Arial" w:eastAsia="Arial"/>
          <w:b w:val="0"/>
          <w:sz w:val="22"/>
        </w:rPr>
        <w:t>and try to get a few winks,</w:t>
      </w:r>
    </w:p>
    <w:p>
      <w:r>
        <w:rPr>
          <w:rFonts w:ascii="Arial" w:hAnsi="Arial" w:eastAsia="Arial"/>
          <w:b w:val="0"/>
          <w:sz w:val="22"/>
        </w:rPr>
        <w:t>try to dream,</w:t>
      </w:r>
    </w:p>
    <w:p>
      <w:r>
        <w:rPr>
          <w:rFonts w:ascii="Arial" w:hAnsi="Arial" w:eastAsia="Arial"/>
          <w:b w:val="0"/>
          <w:sz w:val="22"/>
        </w:rPr>
        <w:t>and try to escape amongst the moonbeams,</w:t>
      </w:r>
    </w:p>
    <w:p>
      <w:r>
        <w:rPr>
          <w:rFonts w:ascii="Arial" w:hAnsi="Arial" w:eastAsia="Arial"/>
          <w:b w:val="0"/>
          <w:sz w:val="22"/>
        </w:rPr>
        <w:t>under the stars and the moon shining bright,</w:t>
      </w:r>
    </w:p>
    <w:p>
      <w:r>
        <w:rPr>
          <w:rFonts w:ascii="Arial" w:hAnsi="Arial" w:eastAsia="Arial"/>
          <w:b w:val="0"/>
          <w:sz w:val="22"/>
        </w:rPr>
        <w:t>and try to forget the day,</w:t>
      </w:r>
    </w:p>
    <w:p>
      <w:r>
        <w:rPr>
          <w:rFonts w:ascii="Arial" w:hAnsi="Arial" w:eastAsia="Arial"/>
          <w:b w:val="0"/>
          <w:sz w:val="22"/>
        </w:rPr>
        <w:t>and the misery by losing yourself in the night,</w:t>
      </w:r>
    </w:p>
    <w:p>
      <w:r>
        <w:rPr>
          <w:rFonts w:ascii="Arial" w:hAnsi="Arial" w:eastAsia="Arial"/>
          <w:b w:val="0"/>
          <w:sz w:val="22"/>
        </w:rPr>
        <w:t>the night where the magic happens,</w:t>
      </w:r>
    </w:p>
    <w:p>
      <w:r>
        <w:rPr>
          <w:rFonts w:ascii="Arial" w:hAnsi="Arial" w:eastAsia="Arial"/>
          <w:b w:val="0"/>
          <w:sz w:val="22"/>
        </w:rPr>
        <w:t>and where smiles come to you and relaxation,</w:t>
      </w:r>
    </w:p>
    <w:p>
      <w:r>
        <w:rPr>
          <w:rFonts w:ascii="Arial" w:hAnsi="Arial" w:eastAsia="Arial"/>
          <w:b w:val="0"/>
          <w:sz w:val="22"/>
        </w:rPr>
        <w:t>relaxation far away from that comment,</w:t>
      </w:r>
    </w:p>
    <w:p>
      <w:r>
        <w:rPr>
          <w:rFonts w:ascii="Arial" w:hAnsi="Arial" w:eastAsia="Arial"/>
          <w:b w:val="0"/>
          <w:sz w:val="22"/>
        </w:rPr>
        <w:t>yes, far away from that evil comment</w:t>
      </w:r>
    </w:p>
    <w:p>
      <w:r>
        <w:rPr>
          <w:rFonts w:ascii="Arial" w:hAnsi="Arial" w:eastAsia="Arial"/>
          <w:b w:val="0"/>
          <w:sz w:val="22"/>
        </w:rPr>
        <w:t>yes, please do try,</w:t>
      </w:r>
    </w:p>
    <w:p>
      <w:r>
        <w:rPr>
          <w:rFonts w:ascii="Arial" w:hAnsi="Arial" w:eastAsia="Arial"/>
          <w:b w:val="0"/>
          <w:sz w:val="22"/>
        </w:rPr>
        <w:t>please try hard for me,</w:t>
      </w:r>
    </w:p>
    <w:p>
      <w:r>
        <w:rPr>
          <w:rFonts w:ascii="Arial" w:hAnsi="Arial" w:eastAsia="Arial"/>
          <w:b w:val="0"/>
          <w:sz w:val="22"/>
        </w:rPr>
        <w:t>my darling little one,</w:t>
      </w:r>
    </w:p>
    <w:p>
      <w:r>
        <w:rPr>
          <w:rFonts w:ascii="Arial" w:hAnsi="Arial" w:eastAsia="Arial"/>
          <w:b w:val="0"/>
          <w:sz w:val="22"/>
        </w:rPr>
        <w:t>because it was an awful comment from that boy,</w:t>
      </w:r>
    </w:p>
    <w:p>
      <w:r>
        <w:rPr>
          <w:rFonts w:ascii="Arial" w:hAnsi="Arial" w:eastAsia="Arial"/>
          <w:b w:val="0"/>
          <w:sz w:val="22"/>
        </w:rPr>
        <w:t>and so unkind,</w:t>
      </w:r>
    </w:p>
    <w:p>
      <w:r>
        <w:rPr>
          <w:rFonts w:ascii="Arial" w:hAnsi="Arial" w:eastAsia="Arial"/>
          <w:b w:val="0"/>
          <w:sz w:val="22"/>
        </w:rPr>
        <w:t>but not everyone is so cruel,</w:t>
      </w:r>
    </w:p>
    <w:p>
      <w:r>
        <w:rPr>
          <w:rFonts w:ascii="Arial" w:hAnsi="Arial" w:eastAsia="Arial"/>
          <w:b w:val="0"/>
          <w:sz w:val="22"/>
        </w:rPr>
        <w:t>and not everyone has such an evil mind,</w:t>
      </w:r>
    </w:p>
    <w:p>
      <w:r>
        <w:rPr>
          <w:rFonts w:ascii="Arial" w:hAnsi="Arial" w:eastAsia="Arial"/>
          <w:b w:val="0"/>
          <w:sz w:val="22"/>
        </w:rPr>
        <w:t>so please rest your head my sweet,</w:t>
      </w:r>
    </w:p>
    <w:p>
      <w:r>
        <w:rPr>
          <w:rFonts w:ascii="Arial" w:hAnsi="Arial" w:eastAsia="Arial"/>
          <w:b w:val="0"/>
          <w:sz w:val="22"/>
        </w:rPr>
        <w:t>and try to forget those awful words that that boy said,</w:t>
      </w:r>
    </w:p>
    <w:p>
      <w:r>
        <w:rPr>
          <w:rFonts w:ascii="Arial" w:hAnsi="Arial" w:eastAsia="Arial"/>
          <w:b w:val="0"/>
          <w:sz w:val="22"/>
        </w:rPr>
        <w:t>and please do get some sleep,</w:t>
      </w:r>
    </w:p>
    <w:p>
      <w:r>
        <w:rPr>
          <w:rFonts w:ascii="Arial" w:hAnsi="Arial" w:eastAsia="Arial"/>
          <w:b w:val="0"/>
          <w:sz w:val="22"/>
        </w:rPr>
        <w:t>and play amongst the moonbeams,</w:t>
      </w:r>
    </w:p>
    <w:p>
      <w:r>
        <w:rPr>
          <w:rFonts w:ascii="Arial" w:hAnsi="Arial" w:eastAsia="Arial"/>
          <w:b w:val="0"/>
          <w:sz w:val="22"/>
        </w:rPr>
        <w:t>under the moon shining down so bright,</w:t>
      </w:r>
    </w:p>
    <w:p>
      <w:r>
        <w:rPr>
          <w:rFonts w:ascii="Arial" w:hAnsi="Arial" w:eastAsia="Arial"/>
          <w:b w:val="0"/>
          <w:sz w:val="22"/>
        </w:rPr>
        <w:t>and by the morning,</w:t>
      </w:r>
    </w:p>
    <w:p>
      <w:r>
        <w:rPr>
          <w:rFonts w:ascii="Arial" w:hAnsi="Arial" w:eastAsia="Arial"/>
          <w:b w:val="0"/>
          <w:sz w:val="22"/>
        </w:rPr>
        <w:t>keep saying to yourself that he was in the wrong,</w:t>
      </w:r>
    </w:p>
    <w:p>
      <w:r>
        <w:rPr>
          <w:rFonts w:ascii="Arial" w:hAnsi="Arial" w:eastAsia="Arial"/>
          <w:b w:val="0"/>
          <w:sz w:val="22"/>
        </w:rPr>
        <w:t>and tell yourself that he was stupid,</w:t>
      </w:r>
    </w:p>
    <w:p>
      <w:r>
        <w:rPr>
          <w:rFonts w:ascii="Arial" w:hAnsi="Arial" w:eastAsia="Arial"/>
          <w:b w:val="0"/>
          <w:sz w:val="22"/>
        </w:rPr>
        <w:t>by filling his heart with darkness and by avoiding the light,</w:t>
      </w:r>
    </w:p>
    <w:p>
      <w:r>
        <w:rPr>
          <w:rFonts w:ascii="Arial" w:hAnsi="Arial" w:eastAsia="Arial"/>
          <w:b w:val="0"/>
          <w:sz w:val="22"/>
        </w:rPr>
        <w:t>and he was evil to fill his mouth with such bitter words,</w:t>
      </w:r>
    </w:p>
    <w:p>
      <w:r>
        <w:rPr>
          <w:rFonts w:ascii="Arial" w:hAnsi="Arial" w:eastAsia="Arial"/>
          <w:b w:val="0"/>
          <w:sz w:val="22"/>
        </w:rPr>
        <w:t>and hateful spite,</w:t>
      </w:r>
    </w:p>
    <w:p>
      <w:r>
        <w:rPr>
          <w:rFonts w:ascii="Arial" w:hAnsi="Arial" w:eastAsia="Arial"/>
          <w:b w:val="0"/>
          <w:sz w:val="22"/>
        </w:rPr>
        <w:t>yes, my darling,</w:t>
      </w:r>
    </w:p>
    <w:p>
      <w:r>
        <w:rPr>
          <w:rFonts w:ascii="Arial" w:hAnsi="Arial" w:eastAsia="Arial"/>
          <w:b w:val="0"/>
          <w:sz w:val="22"/>
        </w:rPr>
        <w:t>please go to sleep and play amongst the moonbeams,</w:t>
      </w:r>
    </w:p>
    <w:p>
      <w:r>
        <w:rPr>
          <w:rFonts w:ascii="Arial" w:hAnsi="Arial" w:eastAsia="Arial"/>
          <w:b w:val="0"/>
          <w:sz w:val="22"/>
        </w:rPr>
        <w:t>as the heavens watch over you whilst you dream,</w:t>
      </w:r>
    </w:p>
    <w:p>
      <w:r>
        <w:rPr>
          <w:rFonts w:ascii="Arial" w:hAnsi="Arial" w:eastAsia="Arial"/>
          <w:b w:val="0"/>
          <w:sz w:val="22"/>
        </w:rPr>
        <w:t>and whilst you dream, dream happy things,</w:t>
      </w:r>
    </w:p>
    <w:p>
      <w:r>
        <w:rPr>
          <w:rFonts w:ascii="Arial" w:hAnsi="Arial" w:eastAsia="Arial"/>
          <w:b w:val="0"/>
          <w:sz w:val="22"/>
        </w:rPr>
        <w:t>and wipe the memory of him away,</w:t>
      </w:r>
    </w:p>
    <w:p>
      <w:r>
        <w:rPr>
          <w:rFonts w:ascii="Arial" w:hAnsi="Arial" w:eastAsia="Arial"/>
          <w:b w:val="0"/>
          <w:sz w:val="22"/>
        </w:rPr>
        <w:t>and before you do know this,</w:t>
      </w:r>
    </w:p>
    <w:p>
      <w:r>
        <w:rPr>
          <w:rFonts w:ascii="Arial" w:hAnsi="Arial" w:eastAsia="Arial"/>
          <w:b w:val="0"/>
          <w:sz w:val="22"/>
        </w:rPr>
        <w:t>know that ignorance and rudeness is not right,</w:t>
      </w:r>
    </w:p>
    <w:p>
      <w:r>
        <w:rPr>
          <w:rFonts w:ascii="Arial" w:hAnsi="Arial" w:eastAsia="Arial"/>
          <w:b w:val="0"/>
          <w:sz w:val="22"/>
        </w:rPr>
        <w:t>and when you awake, remember your good heart,</w:t>
      </w:r>
    </w:p>
    <w:p>
      <w:r>
        <w:rPr>
          <w:rFonts w:ascii="Arial" w:hAnsi="Arial" w:eastAsia="Arial"/>
          <w:b w:val="0"/>
          <w:sz w:val="22"/>
        </w:rPr>
        <w:t>and do not let negative ignorant comments break your heart,</w:t>
      </w:r>
    </w:p>
    <w:p>
      <w:r>
        <w:rPr>
          <w:rFonts w:ascii="Arial" w:hAnsi="Arial" w:eastAsia="Arial"/>
          <w:b w:val="0"/>
          <w:sz w:val="22"/>
        </w:rPr>
        <w:t>and know that you are good and much better than he is,</w:t>
      </w:r>
    </w:p>
    <w:p>
      <w:r>
        <w:rPr>
          <w:rFonts w:ascii="Arial" w:hAnsi="Arial" w:eastAsia="Arial"/>
          <w:b w:val="0"/>
          <w:sz w:val="22"/>
        </w:rPr>
        <w:t>because you have such good manners,</w:t>
      </w:r>
    </w:p>
    <w:p>
      <w:r>
        <w:rPr>
          <w:rFonts w:ascii="Arial" w:hAnsi="Arial" w:eastAsia="Arial"/>
          <w:b w:val="0"/>
          <w:sz w:val="22"/>
        </w:rPr>
        <w:t>and much more pleasant manners than he,</w:t>
      </w:r>
    </w:p>
    <w:p>
      <w:r>
        <w:rPr>
          <w:rFonts w:ascii="Arial" w:hAnsi="Arial" w:eastAsia="Arial"/>
          <w:b w:val="0"/>
          <w:sz w:val="22"/>
        </w:rPr>
        <w:t>and you are better than he,</w:t>
      </w:r>
    </w:p>
    <w:p>
      <w:r>
        <w:rPr>
          <w:rFonts w:ascii="Arial" w:hAnsi="Arial" w:eastAsia="Arial"/>
          <w:b w:val="0"/>
          <w:sz w:val="22"/>
        </w:rPr>
        <w:t>because you do not use such terrible words as you heard because it isn't right,</w:t>
      </w:r>
    </w:p>
    <w:p>
      <w:r>
        <w:rPr>
          <w:rFonts w:ascii="Arial" w:hAnsi="Arial" w:eastAsia="Arial"/>
          <w:b w:val="0"/>
          <w:sz w:val="22"/>
        </w:rPr>
        <w:t>and when you awake, smile, smile in the morning sunlight.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