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Whatever</w:t>
      </w:r>
    </w:p>
    <w:p/>
    <w:p>
      <w:r>
        <w:rPr>
          <w:rFonts w:ascii="Arial" w:hAnsi="Arial" w:eastAsia="Arial"/>
          <w:b w:val="0"/>
          <w:sz w:val="22"/>
        </w:rPr>
        <w:t>Whatever,</w:t>
      </w:r>
    </w:p>
    <w:p>
      <w:r>
        <w:rPr>
          <w:rFonts w:ascii="Arial" w:hAnsi="Arial" w:eastAsia="Arial"/>
          <w:b w:val="0"/>
          <w:sz w:val="22"/>
        </w:rPr>
        <w:t>whatever you feel,</w:t>
      </w:r>
    </w:p>
    <w:p>
      <w:r>
        <w:rPr>
          <w:rFonts w:ascii="Arial" w:hAnsi="Arial" w:eastAsia="Arial"/>
          <w:b w:val="0"/>
          <w:sz w:val="22"/>
        </w:rPr>
        <w:t>I feel it too,</w:t>
      </w:r>
    </w:p>
    <w:p>
      <w:r>
        <w:rPr>
          <w:rFonts w:ascii="Arial" w:hAnsi="Arial" w:eastAsia="Arial"/>
          <w:b w:val="0"/>
          <w:sz w:val="22"/>
        </w:rPr>
        <w:t>for we are in synchronicity,</w:t>
      </w:r>
    </w:p>
    <w:p>
      <w:r>
        <w:rPr>
          <w:rFonts w:ascii="Arial" w:hAnsi="Arial" w:eastAsia="Arial"/>
          <w:b w:val="0"/>
          <w:sz w:val="22"/>
        </w:rPr>
        <w:t>me and you,</w:t>
      </w:r>
    </w:p>
    <w:p>
      <w:r>
        <w:rPr>
          <w:rFonts w:ascii="Arial" w:hAnsi="Arial" w:eastAsia="Arial"/>
          <w:b w:val="0"/>
          <w:sz w:val="22"/>
        </w:rPr>
        <w:t>and as we stand together,</w:t>
      </w:r>
    </w:p>
    <w:p>
      <w:r>
        <w:rPr>
          <w:rFonts w:ascii="Arial" w:hAnsi="Arial" w:eastAsia="Arial"/>
          <w:b w:val="0"/>
          <w:sz w:val="22"/>
        </w:rPr>
        <w:t>in troubled times,</w:t>
      </w:r>
    </w:p>
    <w:p>
      <w:r>
        <w:rPr>
          <w:rFonts w:ascii="Arial" w:hAnsi="Arial" w:eastAsia="Arial"/>
          <w:b w:val="0"/>
          <w:sz w:val="22"/>
        </w:rPr>
        <w:t>under dark clouds,</w:t>
      </w:r>
    </w:p>
    <w:p>
      <w:r>
        <w:rPr>
          <w:rFonts w:ascii="Arial" w:hAnsi="Arial" w:eastAsia="Arial"/>
          <w:b w:val="0"/>
          <w:sz w:val="22"/>
        </w:rPr>
        <w:t>and stormy skies,</w:t>
      </w:r>
    </w:p>
    <w:p>
      <w:r>
        <w:rPr>
          <w:rFonts w:ascii="Arial" w:hAnsi="Arial" w:eastAsia="Arial"/>
          <w:b w:val="0"/>
          <w:sz w:val="22"/>
        </w:rPr>
        <w:t>life it eats at us,</w:t>
      </w:r>
    </w:p>
    <w:p>
      <w:r>
        <w:rPr>
          <w:rFonts w:ascii="Arial" w:hAnsi="Arial" w:eastAsia="Arial"/>
          <w:b w:val="0"/>
          <w:sz w:val="22"/>
        </w:rPr>
        <w:t>as far too often we stand on the precipice,</w:t>
      </w:r>
    </w:p>
    <w:p>
      <w:r>
        <w:rPr>
          <w:rFonts w:ascii="Arial" w:hAnsi="Arial" w:eastAsia="Arial"/>
          <w:b w:val="0"/>
          <w:sz w:val="22"/>
        </w:rPr>
        <w:t>wondering what of life,</w:t>
      </w:r>
    </w:p>
    <w:p>
      <w:r>
        <w:rPr>
          <w:rFonts w:ascii="Arial" w:hAnsi="Arial" w:eastAsia="Arial"/>
          <w:b w:val="0"/>
          <w:sz w:val="22"/>
        </w:rPr>
        <w:t>what of life and of its cruelties,</w:t>
      </w:r>
    </w:p>
    <w:p>
      <w:r>
        <w:rPr>
          <w:rFonts w:ascii="Arial" w:hAnsi="Arial" w:eastAsia="Arial"/>
          <w:b w:val="0"/>
          <w:sz w:val="22"/>
        </w:rPr>
        <w:t>what of life and of its terrible times,</w:t>
      </w:r>
    </w:p>
    <w:p>
      <w:r>
        <w:rPr>
          <w:rFonts w:ascii="Arial" w:hAnsi="Arial" w:eastAsia="Arial"/>
          <w:b w:val="0"/>
          <w:sz w:val="22"/>
        </w:rPr>
        <w:t>as we hold each other’s hands,</w:t>
      </w:r>
    </w:p>
    <w:p>
      <w:r>
        <w:rPr>
          <w:rFonts w:ascii="Arial" w:hAnsi="Arial" w:eastAsia="Arial"/>
          <w:b w:val="0"/>
          <w:sz w:val="22"/>
        </w:rPr>
        <w:t>and we look for the light,</w:t>
      </w:r>
    </w:p>
    <w:p>
      <w:r>
        <w:rPr>
          <w:rFonts w:ascii="Arial" w:hAnsi="Arial" w:eastAsia="Arial"/>
          <w:b w:val="0"/>
          <w:sz w:val="22"/>
        </w:rPr>
        <w:t>and we try to keep the darkness from our minds,</w:t>
      </w:r>
    </w:p>
    <w:p>
      <w:r>
        <w:rPr>
          <w:rFonts w:ascii="Arial" w:hAnsi="Arial" w:eastAsia="Arial"/>
          <w:b w:val="0"/>
          <w:sz w:val="22"/>
        </w:rPr>
        <w:t>no, not an easy thing,</w:t>
      </w:r>
    </w:p>
    <w:p>
      <w:r>
        <w:rPr>
          <w:rFonts w:ascii="Arial" w:hAnsi="Arial" w:eastAsia="Arial"/>
          <w:b w:val="0"/>
          <w:sz w:val="22"/>
        </w:rPr>
        <w:t>in these troubled times,</w:t>
      </w:r>
    </w:p>
    <w:p>
      <w:r>
        <w:rPr>
          <w:rFonts w:ascii="Arial" w:hAnsi="Arial" w:eastAsia="Arial"/>
          <w:b w:val="0"/>
          <w:sz w:val="22"/>
        </w:rPr>
        <w:t>not easy thing in these troubled times,</w:t>
      </w:r>
    </w:p>
    <w:p>
      <w:r>
        <w:rPr>
          <w:rFonts w:ascii="Arial" w:hAnsi="Arial" w:eastAsia="Arial"/>
          <w:b w:val="0"/>
          <w:sz w:val="22"/>
        </w:rPr>
        <w:t>but together we try,</w:t>
      </w:r>
    </w:p>
    <w:p>
      <w:r>
        <w:rPr>
          <w:rFonts w:ascii="Arial" w:hAnsi="Arial" w:eastAsia="Arial"/>
          <w:b w:val="0"/>
          <w:sz w:val="22"/>
        </w:rPr>
        <w:t>and brighter we are together,</w:t>
      </w:r>
    </w:p>
    <w:p>
      <w:r>
        <w:rPr>
          <w:rFonts w:ascii="Arial" w:hAnsi="Arial" w:eastAsia="Arial"/>
          <w:b w:val="0"/>
          <w:sz w:val="22"/>
        </w:rPr>
        <w:t>as your heart it beats next to mine,</w:t>
      </w:r>
    </w:p>
    <w:p>
      <w:r>
        <w:rPr>
          <w:rFonts w:ascii="Arial" w:hAnsi="Arial" w:eastAsia="Arial"/>
          <w:b w:val="0"/>
          <w:sz w:val="22"/>
        </w:rPr>
        <w:t>and we kiss in the wavering light,</w:t>
      </w:r>
    </w:p>
    <w:p>
      <w:r>
        <w:rPr>
          <w:rFonts w:ascii="Arial" w:hAnsi="Arial" w:eastAsia="Arial"/>
          <w:b w:val="0"/>
          <w:sz w:val="22"/>
        </w:rPr>
        <w:t>upon the precipice,</w:t>
      </w:r>
    </w:p>
    <w:p>
      <w:r>
        <w:rPr>
          <w:rFonts w:ascii="Arial" w:hAnsi="Arial" w:eastAsia="Arial"/>
          <w:b w:val="0"/>
          <w:sz w:val="22"/>
        </w:rPr>
        <w:t>amidst the difficulties of life,</w:t>
      </w:r>
    </w:p>
    <w:p>
      <w:r>
        <w:rPr>
          <w:rFonts w:ascii="Arial" w:hAnsi="Arial" w:eastAsia="Arial"/>
          <w:b w:val="0"/>
          <w:sz w:val="22"/>
        </w:rPr>
        <w:t>how much better,</w:t>
      </w:r>
    </w:p>
    <w:p>
      <w:r>
        <w:rPr>
          <w:rFonts w:ascii="Arial" w:hAnsi="Arial" w:eastAsia="Arial"/>
          <w:b w:val="0"/>
          <w:sz w:val="22"/>
        </w:rPr>
        <w:t>we are together you and I.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