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What you said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What you said, what you said resonated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 in a strange way I quite agree,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more you said, never more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cannot take it anymore and I am at my wits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mind has given up on world peace,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I am off to start a war, I am off to start a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am so used to seeing war you see.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