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wild wild woods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wild wild woods these are.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wild wild places that I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wild wild places that I roam over muddy paths,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over rocks and boulders and across the lakes,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clear lakes and the muddied lakes,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across the streams and the rivers where I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 go.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wild wild woods these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wild wild places that I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wild wild places I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me as the wolves do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beautiful place it is their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never in nature do feel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never feel alone in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envelopes me like a blanket,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thrills me even when I am chilled to the bone,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happiest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happiest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these wild wild woods,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 roam.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