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What of the light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of the light,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the colour,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the sun’s rays,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of the brightness,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the grey,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of nature,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how it affects our moods and ways,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me, tis the colour blue of the sky above,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when black as black,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the night is present,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 I dream of the colour,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sun above,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whence upon the day,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look out the window, and I fall in love,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no other colour do I wish to think of,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it radiates many memories, and many pleasantries,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upon my eyes, shining inside of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warmth of which a tropical sea,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blessed it is and blessed I be,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no other colour would I wish it to be,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tender is the blue,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tender is the blue that colours me happy.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