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What is the world?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What is the world with war and death?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What is it?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with no love,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no emotion and no relationships,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no chance to exist,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a human lifetime left,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such, as would it be,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all humanity, erased and gone,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the blink of an eye in the history of time,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extermination does not take time, in a time gone wrong.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