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the sum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the sum of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all, of every material 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cost of such happiness,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far too often, in the struggle to achieve,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does come great suffering,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there is an imbalance,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far outweighs the worth of everything,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of such dedication,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you look at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earning and earning and earning,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not worth the pain,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heartache that it may bring.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