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the struggle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is the point of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can live so easily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point of struggle when you do not see eye to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point of struggle over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resources when there is more than enough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seas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much ocean and seas to build new lands,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point of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can put your hands to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much better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point of it at all, and why struggle and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can all live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need for suicide and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need for suicide and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can build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many who share your goals,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with smiles will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help build a new nation in the seas or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nation that shines and rises out of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education and listening rises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a harmonious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a nation so 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can build a life away from disagreements,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 and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and majestic and a glorious and a safe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safe place for every child,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safe place for every woman and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place for every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disagreements over borders,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place with a better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place to build harmony amongst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great nation of togetherness, a great nation of togetherness,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 upon a new island in the seas or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home, a new home where everyone can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peace is much better than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much better than disagreements, war, and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to live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humanity is a far better plan than continual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