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is history?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so many lives lost from war,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is history,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if we do not learn from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why does the human race continue to suffer,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we are capable of such kindness,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capable of such compassion,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humour,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intellect and wit?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And, for all the bones of the people that have been killed,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lay buried in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all the agony,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suffering,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 not life more precious than all the land,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greed, and the wealth?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war and murder,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such a seemingly unending strife,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is the point of a continually tortured,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 murdered life?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do we really,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value life so little,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such has been the history of man,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ever brutal and oppressive,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such great hate,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unleashed because of greed,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wealth,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profit and savagery going hand in hand,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dear humanity,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beg of thee,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isn’t it time for another plan?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