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is an idea</w:t>
      </w:r>
    </w:p>
    <w:p/>
    <w:p>
      <w:r>
        <w:rPr>
          <w:rFonts w:ascii="Arial" w:hAnsi="Arial" w:eastAsia="Arial"/>
          <w:b w:val="0"/>
          <w:sz w:val="22"/>
        </w:rPr>
        <w:t>What is an idea if it does not come to fruition,</w:t>
      </w:r>
    </w:p>
    <w:p>
      <w:r>
        <w:rPr>
          <w:rFonts w:ascii="Arial" w:hAnsi="Arial" w:eastAsia="Arial"/>
          <w:b w:val="0"/>
          <w:sz w:val="22"/>
        </w:rPr>
        <w:t>what is an idea if it is only wishing,</w:t>
      </w:r>
    </w:p>
    <w:p>
      <w:r>
        <w:rPr>
          <w:rFonts w:ascii="Arial" w:hAnsi="Arial" w:eastAsia="Arial"/>
          <w:b w:val="0"/>
          <w:sz w:val="22"/>
        </w:rPr>
        <w:t>what is an idea if you do not toil and struggle over it,</w:t>
      </w:r>
    </w:p>
    <w:p>
      <w:r>
        <w:rPr>
          <w:rFonts w:ascii="Arial" w:hAnsi="Arial" w:eastAsia="Arial"/>
          <w:b w:val="0"/>
          <w:sz w:val="22"/>
        </w:rPr>
        <w:t>to bring it into reality,</w:t>
      </w:r>
    </w:p>
    <w:p>
      <w:r>
        <w:rPr>
          <w:rFonts w:ascii="Arial" w:hAnsi="Arial" w:eastAsia="Arial"/>
          <w:b w:val="0"/>
          <w:sz w:val="22"/>
        </w:rPr>
        <w:t>a reality fashioned by your strong mindedness,</w:t>
      </w:r>
    </w:p>
    <w:p>
      <w:r>
        <w:rPr>
          <w:rFonts w:ascii="Arial" w:hAnsi="Arial" w:eastAsia="Arial"/>
          <w:b w:val="0"/>
          <w:sz w:val="22"/>
        </w:rPr>
        <w:t>and great fortitude,</w:t>
      </w:r>
    </w:p>
    <w:p>
      <w:r>
        <w:rPr>
          <w:rFonts w:ascii="Arial" w:hAnsi="Arial" w:eastAsia="Arial"/>
          <w:b w:val="0"/>
          <w:sz w:val="22"/>
        </w:rPr>
        <w:t>fortitude with which you form it,</w:t>
      </w:r>
    </w:p>
    <w:p>
      <w:r>
        <w:rPr>
          <w:rFonts w:ascii="Arial" w:hAnsi="Arial" w:eastAsia="Arial"/>
          <w:b w:val="0"/>
          <w:sz w:val="22"/>
        </w:rPr>
        <w:t>because you will only know the idea is a good idea,</w:t>
      </w:r>
    </w:p>
    <w:p>
      <w:r>
        <w:rPr>
          <w:rFonts w:ascii="Arial" w:hAnsi="Arial" w:eastAsia="Arial"/>
          <w:b w:val="0"/>
          <w:sz w:val="22"/>
        </w:rPr>
        <w:t>after hours and months and years of effort,</w:t>
      </w:r>
    </w:p>
    <w:p>
      <w:r>
        <w:rPr>
          <w:rFonts w:ascii="Arial" w:hAnsi="Arial" w:eastAsia="Arial"/>
          <w:b w:val="0"/>
          <w:sz w:val="22"/>
        </w:rPr>
        <w:t>and you are worn out from the struggle,</w:t>
      </w:r>
    </w:p>
    <w:p>
      <w:r>
        <w:rPr>
          <w:rFonts w:ascii="Arial" w:hAnsi="Arial" w:eastAsia="Arial"/>
          <w:b w:val="0"/>
          <w:sz w:val="22"/>
        </w:rPr>
        <w:t>and then you have to persevere again,</w:t>
      </w:r>
    </w:p>
    <w:p>
      <w:r>
        <w:rPr>
          <w:rFonts w:ascii="Arial" w:hAnsi="Arial" w:eastAsia="Arial"/>
          <w:b w:val="0"/>
          <w:sz w:val="22"/>
        </w:rPr>
        <w:t>and you have to share it,</w:t>
      </w:r>
    </w:p>
    <w:p>
      <w:r>
        <w:rPr>
          <w:rFonts w:ascii="Arial" w:hAnsi="Arial" w:eastAsia="Arial"/>
          <w:b w:val="0"/>
          <w:sz w:val="22"/>
        </w:rPr>
        <w:t>and explain your beliefs and how you created it,</w:t>
      </w:r>
    </w:p>
    <w:p>
      <w:r>
        <w:rPr>
          <w:rFonts w:ascii="Arial" w:hAnsi="Arial" w:eastAsia="Arial"/>
          <w:b w:val="0"/>
          <w:sz w:val="22"/>
        </w:rPr>
        <w:t>and you have to promote its qualities,</w:t>
      </w:r>
    </w:p>
    <w:p>
      <w:r>
        <w:rPr>
          <w:rFonts w:ascii="Arial" w:hAnsi="Arial" w:eastAsia="Arial"/>
          <w:b w:val="0"/>
          <w:sz w:val="22"/>
        </w:rPr>
        <w:t>and its inner workings,</w:t>
      </w:r>
    </w:p>
    <w:p>
      <w:r>
        <w:rPr>
          <w:rFonts w:ascii="Arial" w:hAnsi="Arial" w:eastAsia="Arial"/>
          <w:b w:val="0"/>
          <w:sz w:val="22"/>
        </w:rPr>
        <w:t>and you then will see,</w:t>
      </w:r>
    </w:p>
    <w:p>
      <w:r>
        <w:rPr>
          <w:rFonts w:ascii="Arial" w:hAnsi="Arial" w:eastAsia="Arial"/>
          <w:b w:val="0"/>
          <w:sz w:val="22"/>
        </w:rPr>
        <w:t>whether your idea will be,</w:t>
      </w:r>
    </w:p>
    <w:p>
      <w:r>
        <w:rPr>
          <w:rFonts w:ascii="Arial" w:hAnsi="Arial" w:eastAsia="Arial"/>
          <w:b w:val="0"/>
          <w:sz w:val="22"/>
        </w:rPr>
        <w:t>and whether it will exist as you wished it to be,</w:t>
      </w:r>
    </w:p>
    <w:p>
      <w:r>
        <w:rPr>
          <w:rFonts w:ascii="Arial" w:hAnsi="Arial" w:eastAsia="Arial"/>
          <w:b w:val="0"/>
          <w:sz w:val="22"/>
        </w:rPr>
        <w:t>or whether it will be just a dream,</w:t>
      </w:r>
    </w:p>
    <w:p>
      <w:r>
        <w:rPr>
          <w:rFonts w:ascii="Arial" w:hAnsi="Arial" w:eastAsia="Arial"/>
          <w:b w:val="0"/>
          <w:sz w:val="22"/>
        </w:rPr>
        <w:t>just a dream floating in the air,</w:t>
      </w:r>
    </w:p>
    <w:p>
      <w:r>
        <w:rPr>
          <w:rFonts w:ascii="Arial" w:hAnsi="Arial" w:eastAsia="Arial"/>
          <w:b w:val="0"/>
          <w:sz w:val="22"/>
        </w:rPr>
        <w:t>with trillions of other dreams,</w:t>
      </w:r>
    </w:p>
    <w:p>
      <w:r>
        <w:rPr>
          <w:rFonts w:ascii="Arial" w:hAnsi="Arial" w:eastAsia="Arial"/>
          <w:b w:val="0"/>
          <w:sz w:val="22"/>
        </w:rPr>
        <w:t>that no one will ever see,</w:t>
      </w:r>
    </w:p>
    <w:p>
      <w:r>
        <w:rPr>
          <w:rFonts w:ascii="Arial" w:hAnsi="Arial" w:eastAsia="Arial"/>
          <w:b w:val="0"/>
          <w:sz w:val="22"/>
        </w:rPr>
        <w:t>and about which no one will ever care.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