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 does it look like</w:t>
      </w:r>
    </w:p>
    <w:p/>
    <w:p>
      <w:r>
        <w:rPr>
          <w:rFonts w:ascii="Arial" w:hAnsi="Arial" w:eastAsia="Arial"/>
          <w:b w:val="0"/>
          <w:sz w:val="22"/>
        </w:rPr>
        <w:t>What does it look like to you,</w:t>
      </w:r>
    </w:p>
    <w:p>
      <w:r>
        <w:rPr>
          <w:rFonts w:ascii="Arial" w:hAnsi="Arial" w:eastAsia="Arial"/>
          <w:b w:val="0"/>
          <w:sz w:val="22"/>
        </w:rPr>
        <w:t>you with your superior view,</w:t>
      </w:r>
    </w:p>
    <w:p>
      <w:r>
        <w:rPr>
          <w:rFonts w:ascii="Arial" w:hAnsi="Arial" w:eastAsia="Arial"/>
          <w:b w:val="0"/>
          <w:sz w:val="22"/>
        </w:rPr>
        <w:t>I wish I knew,</w:t>
      </w:r>
    </w:p>
    <w:p>
      <w:r>
        <w:rPr>
          <w:rFonts w:ascii="Arial" w:hAnsi="Arial" w:eastAsia="Arial"/>
          <w:b w:val="0"/>
          <w:sz w:val="22"/>
        </w:rPr>
        <w:t>so, I could understand you,</w:t>
      </w:r>
    </w:p>
    <w:p>
      <w:r>
        <w:rPr>
          <w:rFonts w:ascii="Arial" w:hAnsi="Arial" w:eastAsia="Arial"/>
          <w:b w:val="0"/>
          <w:sz w:val="22"/>
        </w:rPr>
        <w:t>but I am striving for simplicity in this culture,</w:t>
      </w:r>
    </w:p>
    <w:p>
      <w:r>
        <w:rPr>
          <w:rFonts w:ascii="Arial" w:hAnsi="Arial" w:eastAsia="Arial"/>
          <w:b w:val="0"/>
          <w:sz w:val="22"/>
        </w:rPr>
        <w:t>this world of culture that I love,</w:t>
      </w:r>
    </w:p>
    <w:p>
      <w:r>
        <w:rPr>
          <w:rFonts w:ascii="Arial" w:hAnsi="Arial" w:eastAsia="Arial"/>
          <w:b w:val="0"/>
          <w:sz w:val="22"/>
        </w:rPr>
        <w:t>but you the critic,</w:t>
      </w:r>
    </w:p>
    <w:p>
      <w:r>
        <w:rPr>
          <w:rFonts w:ascii="Arial" w:hAnsi="Arial" w:eastAsia="Arial"/>
          <w:b w:val="0"/>
          <w:sz w:val="22"/>
        </w:rPr>
        <w:t>you the critic with your haughty view,</w:t>
      </w:r>
    </w:p>
    <w:p>
      <w:r>
        <w:rPr>
          <w:rFonts w:ascii="Arial" w:hAnsi="Arial" w:eastAsia="Arial"/>
          <w:b w:val="0"/>
          <w:sz w:val="22"/>
        </w:rPr>
        <w:t>you look down your nose at me,</w:t>
      </w:r>
    </w:p>
    <w:p>
      <w:r>
        <w:rPr>
          <w:rFonts w:ascii="Arial" w:hAnsi="Arial" w:eastAsia="Arial"/>
          <w:b w:val="0"/>
          <w:sz w:val="22"/>
        </w:rPr>
        <w:t>but I believe in your right to be you,</w:t>
      </w:r>
    </w:p>
    <w:p>
      <w:r>
        <w:rPr>
          <w:rFonts w:ascii="Arial" w:hAnsi="Arial" w:eastAsia="Arial"/>
          <w:b w:val="0"/>
          <w:sz w:val="22"/>
        </w:rPr>
        <w:t>and I am happy in my own work,</w:t>
      </w:r>
    </w:p>
    <w:p>
      <w:r>
        <w:rPr>
          <w:rFonts w:ascii="Arial" w:hAnsi="Arial" w:eastAsia="Arial"/>
          <w:b w:val="0"/>
          <w:sz w:val="22"/>
        </w:rPr>
        <w:t>for we are all artists in this world,</w:t>
      </w:r>
    </w:p>
    <w:p>
      <w:r>
        <w:rPr>
          <w:rFonts w:ascii="Arial" w:hAnsi="Arial" w:eastAsia="Arial"/>
          <w:b w:val="0"/>
          <w:sz w:val="22"/>
        </w:rPr>
        <w:t>and our own creations,</w:t>
      </w:r>
    </w:p>
    <w:p>
      <w:r>
        <w:rPr>
          <w:rFonts w:ascii="Arial" w:hAnsi="Arial" w:eastAsia="Arial"/>
          <w:b w:val="0"/>
          <w:sz w:val="22"/>
        </w:rPr>
        <w:t>sometimes hold value to only ourselves,</w:t>
      </w:r>
    </w:p>
    <w:p>
      <w:r>
        <w:rPr>
          <w:rFonts w:ascii="Arial" w:hAnsi="Arial" w:eastAsia="Arial"/>
          <w:b w:val="0"/>
          <w:sz w:val="22"/>
        </w:rPr>
        <w:t>and I would never criticise your words,</w:t>
      </w:r>
    </w:p>
    <w:p>
      <w:r>
        <w:rPr>
          <w:rFonts w:ascii="Arial" w:hAnsi="Arial" w:eastAsia="Arial"/>
          <w:b w:val="0"/>
          <w:sz w:val="22"/>
        </w:rPr>
        <w:t>and your cultural reviews,</w:t>
      </w:r>
    </w:p>
    <w:p>
      <w:r>
        <w:rPr>
          <w:rFonts w:ascii="Arial" w:hAnsi="Arial" w:eastAsia="Arial"/>
          <w:b w:val="0"/>
          <w:sz w:val="22"/>
        </w:rPr>
        <w:t>and I would never criticise you but I,</w:t>
      </w:r>
    </w:p>
    <w:p>
      <w:r>
        <w:rPr>
          <w:rFonts w:ascii="Arial" w:hAnsi="Arial" w:eastAsia="Arial"/>
          <w:b w:val="0"/>
          <w:sz w:val="22"/>
        </w:rPr>
        <w:t>I would rearrange your words if I were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