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What a winter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What a winter,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a winter is this,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will you kiss,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will you kiss me because for far too long,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have been in the ice and the snow,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for far too long I have been so cold,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cold that I did not know if I did exist.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a winter,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a winter is this,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winter of the soul,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winter of the soul for i am not whole,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have been travelling on alone,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alone for far too long,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have been numb and in a state of nothingness,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a state of nothingness and not really awake,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no, certainly not alive,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well, not fully alive and with no passion inside,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vision is fogged with the misery of the times,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and, oh, how I wish summer would come,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or the warm embrace,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warm embrace of someone,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I would not give to be in the arms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or of anyone,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anyone who cares,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starving 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starving and unaware,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unaware of love in my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well, not the love of my family,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true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partner of whom in which I can confide,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wish it wasn't so,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how painful it is this emptiness,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this emptiness inside,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feel so hollow,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of such nothingness,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of such a vacant mind and I have no spark,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have no spark to light up the fire of my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oh, how I have cried,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I have cried a thousand times waiting for the sea to part,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I 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awaiting for you to arrive,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here I am waiting for you to melt the snows inside,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snows and the ice inside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am so tired of snow and ice,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tired of snow and ice,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desire,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desire to be filled with the summer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wish to be just not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are there out there I am sure,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will have to wait for chance probably,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parting of the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parting of the sea for you to come,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knowing me and my luck,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if you came by boat,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upon the rocks you would crash,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upon the rocks you would be be smashed upon,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this is my view of my chances of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seem to be an island of 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yet, I have no wish to be 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feel each second of the day that I am alone,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for me there is no comfort just being 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comfort in being single,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it is not much fun being single,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just the hollow shell of someone,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someone waiting, waiting,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waiting for you to come,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waiting with the wind whistling through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feeling so woebegone.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