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What a wicked life</w:t>
      </w:r>
    </w:p>
    <w:p/>
    <w:p>
      <w:r>
        <w:rPr>
          <w:rFonts w:ascii="Arial" w:hAnsi="Arial" w:eastAsia="Arial"/>
          <w:b w:val="0"/>
          <w:sz w:val="22"/>
        </w:rPr>
        <w:t>What a wicked life,</w:t>
      </w:r>
    </w:p>
    <w:p>
      <w:r>
        <w:rPr>
          <w:rFonts w:ascii="Arial" w:hAnsi="Arial" w:eastAsia="Arial"/>
          <w:b w:val="0"/>
          <w:sz w:val="22"/>
        </w:rPr>
        <w:t>to oppress someone,</w:t>
      </w:r>
    </w:p>
    <w:p>
      <w:r>
        <w:rPr>
          <w:rFonts w:ascii="Arial" w:hAnsi="Arial" w:eastAsia="Arial"/>
          <w:b w:val="0"/>
          <w:sz w:val="22"/>
        </w:rPr>
        <w:t>what a wicked life to kill someone innocent with a gun,</w:t>
      </w:r>
    </w:p>
    <w:p>
      <w:r>
        <w:rPr>
          <w:rFonts w:ascii="Arial" w:hAnsi="Arial" w:eastAsia="Arial"/>
          <w:b w:val="0"/>
          <w:sz w:val="22"/>
        </w:rPr>
        <w:t>what a wicked life to beat up and torture someone,</w:t>
      </w:r>
    </w:p>
    <w:p>
      <w:r>
        <w:rPr>
          <w:rFonts w:ascii="Arial" w:hAnsi="Arial" w:eastAsia="Arial"/>
          <w:b w:val="0"/>
          <w:sz w:val="22"/>
        </w:rPr>
        <w:t>what a wicked life and what an awful mind that leads someone to become a dictator,</w:t>
      </w:r>
    </w:p>
    <w:p>
      <w:r>
        <w:rPr>
          <w:rFonts w:ascii="Arial" w:hAnsi="Arial" w:eastAsia="Arial"/>
          <w:b w:val="0"/>
          <w:sz w:val="22"/>
        </w:rPr>
        <w:t>a dictator who oppresses and slaughters anyone,</w:t>
      </w:r>
    </w:p>
    <w:p>
      <w:r>
        <w:rPr>
          <w:rFonts w:ascii="Arial" w:hAnsi="Arial" w:eastAsia="Arial"/>
          <w:b w:val="0"/>
          <w:sz w:val="22"/>
        </w:rPr>
        <w:t>anyone who opposes them,</w:t>
      </w:r>
    </w:p>
    <w:p>
      <w:r>
        <w:rPr>
          <w:rFonts w:ascii="Arial" w:hAnsi="Arial" w:eastAsia="Arial"/>
          <w:b w:val="0"/>
          <w:sz w:val="22"/>
        </w:rPr>
        <w:t>and has them killed in such vicious ways,</w:t>
      </w:r>
    </w:p>
    <w:p>
      <w:r>
        <w:rPr>
          <w:rFonts w:ascii="Arial" w:hAnsi="Arial" w:eastAsia="Arial"/>
          <w:b w:val="0"/>
          <w:sz w:val="22"/>
        </w:rPr>
        <w:t>and then who watches just for fun,</w:t>
      </w:r>
    </w:p>
    <w:p>
      <w:r>
        <w:rPr>
          <w:rFonts w:ascii="Arial" w:hAnsi="Arial" w:eastAsia="Arial"/>
          <w:b w:val="0"/>
          <w:sz w:val="22"/>
        </w:rPr>
        <w:t>and what a wicked life,</w:t>
      </w:r>
    </w:p>
    <w:p>
      <w:r>
        <w:rPr>
          <w:rFonts w:ascii="Arial" w:hAnsi="Arial" w:eastAsia="Arial"/>
          <w:b w:val="0"/>
          <w:sz w:val="22"/>
        </w:rPr>
        <w:t>this pure evil,</w:t>
      </w:r>
    </w:p>
    <w:p>
      <w:r>
        <w:rPr>
          <w:rFonts w:ascii="Arial" w:hAnsi="Arial" w:eastAsia="Arial"/>
          <w:b w:val="0"/>
          <w:sz w:val="22"/>
        </w:rPr>
        <w:t>this sickening mentality,</w:t>
      </w:r>
    </w:p>
    <w:p>
      <w:r>
        <w:rPr>
          <w:rFonts w:ascii="Arial" w:hAnsi="Arial" w:eastAsia="Arial"/>
          <w:b w:val="0"/>
          <w:sz w:val="22"/>
        </w:rPr>
        <w:t>through lack of education and greed it was begun,</w:t>
      </w:r>
    </w:p>
    <w:p>
      <w:r>
        <w:rPr>
          <w:rFonts w:ascii="Arial" w:hAnsi="Arial" w:eastAsia="Arial"/>
          <w:b w:val="0"/>
          <w:sz w:val="22"/>
        </w:rPr>
        <w:t>and oh, I wish it had not,</w:t>
      </w:r>
    </w:p>
    <w:p>
      <w:r>
        <w:rPr>
          <w:rFonts w:ascii="Arial" w:hAnsi="Arial" w:eastAsia="Arial"/>
          <w:b w:val="0"/>
          <w:sz w:val="22"/>
        </w:rPr>
        <w:t>and I wish it would change,</w:t>
      </w:r>
    </w:p>
    <w:p>
      <w:r>
        <w:rPr>
          <w:rFonts w:ascii="Arial" w:hAnsi="Arial" w:eastAsia="Arial"/>
          <w:b w:val="0"/>
          <w:sz w:val="22"/>
        </w:rPr>
        <w:t>but human frailty repeats itself again and again,</w:t>
      </w:r>
    </w:p>
    <w:p>
      <w:r>
        <w:rPr>
          <w:rFonts w:ascii="Arial" w:hAnsi="Arial" w:eastAsia="Arial"/>
          <w:b w:val="0"/>
          <w:sz w:val="22"/>
        </w:rPr>
        <w:t>and we need a change of mind,</w:t>
      </w:r>
    </w:p>
    <w:p>
      <w:r>
        <w:rPr>
          <w:rFonts w:ascii="Arial" w:hAnsi="Arial" w:eastAsia="Arial"/>
          <w:b w:val="0"/>
          <w:sz w:val="22"/>
        </w:rPr>
        <w:t>by the populations of the world,</w:t>
      </w:r>
    </w:p>
    <w:p>
      <w:r>
        <w:rPr>
          <w:rFonts w:ascii="Arial" w:hAnsi="Arial" w:eastAsia="Arial"/>
          <w:b w:val="0"/>
          <w:sz w:val="22"/>
        </w:rPr>
        <w:t>for millions of people suffer far too much,</w:t>
      </w:r>
    </w:p>
    <w:p>
      <w:r>
        <w:rPr>
          <w:rFonts w:ascii="Arial" w:hAnsi="Arial" w:eastAsia="Arial"/>
          <w:b w:val="0"/>
          <w:sz w:val="22"/>
        </w:rPr>
        <w:t>and for far too long,</w:t>
      </w:r>
    </w:p>
    <w:p>
      <w:r>
        <w:rPr>
          <w:rFonts w:ascii="Arial" w:hAnsi="Arial" w:eastAsia="Arial"/>
          <w:b w:val="0"/>
          <w:sz w:val="22"/>
        </w:rPr>
        <w:t>and the slaughter and the blood,</w:t>
      </w:r>
    </w:p>
    <w:p>
      <w:r>
        <w:rPr>
          <w:rFonts w:ascii="Arial" w:hAnsi="Arial" w:eastAsia="Arial"/>
          <w:b w:val="0"/>
          <w:sz w:val="22"/>
        </w:rPr>
        <w:t>runs far too frequently upon the Earth,</w:t>
      </w:r>
    </w:p>
    <w:p>
      <w:r>
        <w:rPr>
          <w:rFonts w:ascii="Arial" w:hAnsi="Arial" w:eastAsia="Arial"/>
          <w:b w:val="0"/>
          <w:sz w:val="22"/>
        </w:rPr>
        <w:t>for the Earth has blessed us with life,</w:t>
      </w:r>
    </w:p>
    <w:p>
      <w:r>
        <w:rPr>
          <w:rFonts w:ascii="Arial" w:hAnsi="Arial" w:eastAsia="Arial"/>
          <w:b w:val="0"/>
          <w:sz w:val="22"/>
        </w:rPr>
        <w:t>and is not life more precious,</w:t>
      </w:r>
    </w:p>
    <w:p>
      <w:r>
        <w:rPr>
          <w:rFonts w:ascii="Arial" w:hAnsi="Arial" w:eastAsia="Arial"/>
          <w:b w:val="0"/>
          <w:sz w:val="22"/>
        </w:rPr>
        <w:t>and should not we do more to save life,</w:t>
      </w:r>
    </w:p>
    <w:p>
      <w:r>
        <w:rPr>
          <w:rFonts w:ascii="Arial" w:hAnsi="Arial" w:eastAsia="Arial"/>
          <w:b w:val="0"/>
          <w:sz w:val="22"/>
        </w:rPr>
        <w:t>for evil begets evil,</w:t>
      </w:r>
    </w:p>
    <w:p>
      <w:r>
        <w:rPr>
          <w:rFonts w:ascii="Arial" w:hAnsi="Arial" w:eastAsia="Arial"/>
          <w:b w:val="0"/>
          <w:sz w:val="22"/>
        </w:rPr>
        <w:t>and we are better off,</w:t>
      </w:r>
    </w:p>
    <w:p>
      <w:r>
        <w:rPr>
          <w:rFonts w:ascii="Arial" w:hAnsi="Arial" w:eastAsia="Arial"/>
          <w:b w:val="0"/>
          <w:sz w:val="22"/>
        </w:rPr>
        <w:t>oppressing the oppressors,</w:t>
      </w:r>
    </w:p>
    <w:p>
      <w:r>
        <w:rPr>
          <w:rFonts w:ascii="Arial" w:hAnsi="Arial" w:eastAsia="Arial"/>
          <w:b w:val="0"/>
          <w:sz w:val="22"/>
        </w:rPr>
        <w:t>as soon as they begin treading upon their wicked path,</w:t>
      </w:r>
    </w:p>
    <w:p>
      <w:r>
        <w:rPr>
          <w:rFonts w:ascii="Arial" w:hAnsi="Arial" w:eastAsia="Arial"/>
          <w:b w:val="0"/>
          <w:sz w:val="22"/>
        </w:rPr>
        <w:t>and their evil has begun.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