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 see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I see in humanity is too much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see, is far too much stress and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see, is far too much violence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see, in humanity is far too much idiocy,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see, is religion preaching morals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failing spectacularly.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 in humanity is non-stop problems.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 is far too much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 far too often is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 are far too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mental health problems in society.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 far too often is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homelessness, famine, and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slander and defamation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magazines, and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radio and on television,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see, is far too much killing and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why does this have to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seems crazy to me, absolutely crazy.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should we let this continue to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we so ignorant and stuck in a rut,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seems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not make any sense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tragedy of poorly thought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solutions to the world’s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destroy humanity and society seemingly endlessly.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