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</w:t>
      </w:r>
    </w:p>
    <w:p/>
    <w:p>
      <w:r>
        <w:rPr>
          <w:rFonts w:ascii="Arial" w:hAnsi="Arial" w:eastAsia="Arial"/>
          <w:b w:val="0"/>
          <w:sz w:val="22"/>
        </w:rPr>
        <w:t>What is this,</w:t>
      </w:r>
    </w:p>
    <w:p>
      <w:r>
        <w:rPr>
          <w:rFonts w:ascii="Arial" w:hAnsi="Arial" w:eastAsia="Arial"/>
          <w:b w:val="0"/>
          <w:sz w:val="22"/>
        </w:rPr>
        <w:t>this I see before me,</w:t>
      </w:r>
    </w:p>
    <w:p>
      <w:r>
        <w:rPr>
          <w:rFonts w:ascii="Arial" w:hAnsi="Arial" w:eastAsia="Arial"/>
          <w:b w:val="0"/>
          <w:sz w:val="22"/>
        </w:rPr>
        <w:t>this sad face of yours,</w:t>
      </w:r>
    </w:p>
    <w:p>
      <w:r>
        <w:rPr>
          <w:rFonts w:ascii="Arial" w:hAnsi="Arial" w:eastAsia="Arial"/>
          <w:b w:val="0"/>
          <w:sz w:val="22"/>
        </w:rPr>
        <w:t>this sad face,</w:t>
      </w:r>
    </w:p>
    <w:p>
      <w:r>
        <w:rPr>
          <w:rFonts w:ascii="Arial" w:hAnsi="Arial" w:eastAsia="Arial"/>
          <w:b w:val="0"/>
          <w:sz w:val="22"/>
        </w:rPr>
        <w:t>this misery,</w:t>
      </w:r>
    </w:p>
    <w:p>
      <w:r>
        <w:rPr>
          <w:rFonts w:ascii="Arial" w:hAnsi="Arial" w:eastAsia="Arial"/>
          <w:b w:val="0"/>
          <w:sz w:val="22"/>
        </w:rPr>
        <w:t>yes, what is this,</w:t>
      </w:r>
    </w:p>
    <w:p>
      <w:r>
        <w:rPr>
          <w:rFonts w:ascii="Arial" w:hAnsi="Arial" w:eastAsia="Arial"/>
          <w:b w:val="0"/>
          <w:sz w:val="22"/>
        </w:rPr>
        <w:t>and why is it,</w:t>
      </w:r>
    </w:p>
    <w:p>
      <w:r>
        <w:rPr>
          <w:rFonts w:ascii="Arial" w:hAnsi="Arial" w:eastAsia="Arial"/>
          <w:b w:val="0"/>
          <w:sz w:val="22"/>
        </w:rPr>
        <w:t>and what is its reason for existence,</w:t>
      </w:r>
    </w:p>
    <w:p>
      <w:r>
        <w:rPr>
          <w:rFonts w:ascii="Arial" w:hAnsi="Arial" w:eastAsia="Arial"/>
          <w:b w:val="0"/>
          <w:sz w:val="22"/>
        </w:rPr>
        <w:t>and why are you in such agony,</w:t>
      </w:r>
    </w:p>
    <w:p>
      <w:r>
        <w:rPr>
          <w:rFonts w:ascii="Arial" w:hAnsi="Arial" w:eastAsia="Arial"/>
          <w:b w:val="0"/>
          <w:sz w:val="22"/>
        </w:rPr>
        <w:t>I wish I knew, why you are so blue,</w:t>
      </w:r>
    </w:p>
    <w:p>
      <w:r>
        <w:rPr>
          <w:rFonts w:ascii="Arial" w:hAnsi="Arial" w:eastAsia="Arial"/>
          <w:b w:val="0"/>
          <w:sz w:val="22"/>
        </w:rPr>
        <w:t>why you are so blue and as angry as the sea,</w:t>
      </w:r>
    </w:p>
    <w:p>
      <w:r>
        <w:rPr>
          <w:rFonts w:ascii="Arial" w:hAnsi="Arial" w:eastAsia="Arial"/>
          <w:b w:val="0"/>
          <w:sz w:val="22"/>
        </w:rPr>
        <w:t>as angry as the sea,</w:t>
      </w:r>
    </w:p>
    <w:p>
      <w:r>
        <w:rPr>
          <w:rFonts w:ascii="Arial" w:hAnsi="Arial" w:eastAsia="Arial"/>
          <w:b w:val="0"/>
          <w:sz w:val="22"/>
        </w:rPr>
        <w:t>for your sadness it is new to me,</w:t>
      </w:r>
    </w:p>
    <w:p>
      <w:r>
        <w:rPr>
          <w:rFonts w:ascii="Arial" w:hAnsi="Arial" w:eastAsia="Arial"/>
          <w:b w:val="0"/>
          <w:sz w:val="22"/>
        </w:rPr>
        <w:t>it is new to me,</w:t>
      </w:r>
    </w:p>
    <w:p>
      <w:r>
        <w:rPr>
          <w:rFonts w:ascii="Arial" w:hAnsi="Arial" w:eastAsia="Arial"/>
          <w:b w:val="0"/>
          <w:sz w:val="22"/>
        </w:rPr>
        <w:t>and your tears,</w:t>
      </w:r>
    </w:p>
    <w:p>
      <w:r>
        <w:rPr>
          <w:rFonts w:ascii="Arial" w:hAnsi="Arial" w:eastAsia="Arial"/>
          <w:b w:val="0"/>
          <w:sz w:val="22"/>
        </w:rPr>
        <w:t>your tears,</w:t>
      </w:r>
    </w:p>
    <w:p>
      <w:r>
        <w:rPr>
          <w:rFonts w:ascii="Arial" w:hAnsi="Arial" w:eastAsia="Arial"/>
          <w:b w:val="0"/>
          <w:sz w:val="22"/>
        </w:rPr>
        <w:t>oh, how they pour from you so rapidly,</w:t>
      </w:r>
    </w:p>
    <w:p>
      <w:r>
        <w:rPr>
          <w:rFonts w:ascii="Arial" w:hAnsi="Arial" w:eastAsia="Arial"/>
          <w:b w:val="0"/>
          <w:sz w:val="22"/>
        </w:rPr>
        <w:t>and this misery it should not be,</w:t>
      </w:r>
    </w:p>
    <w:p>
      <w:r>
        <w:rPr>
          <w:rFonts w:ascii="Arial" w:hAnsi="Arial" w:eastAsia="Arial"/>
          <w:b w:val="0"/>
          <w:sz w:val="22"/>
        </w:rPr>
        <w:t>no, it should not be,</w:t>
      </w:r>
    </w:p>
    <w:p>
      <w:r>
        <w:rPr>
          <w:rFonts w:ascii="Arial" w:hAnsi="Arial" w:eastAsia="Arial"/>
          <w:b w:val="0"/>
          <w:sz w:val="22"/>
        </w:rPr>
        <w:t>and sadly, it is a horror,</w:t>
      </w:r>
    </w:p>
    <w:p>
      <w:r>
        <w:rPr>
          <w:rFonts w:ascii="Arial" w:hAnsi="Arial" w:eastAsia="Arial"/>
          <w:b w:val="0"/>
          <w:sz w:val="22"/>
        </w:rPr>
        <w:t>a horror of disenfranchisement,</w:t>
      </w:r>
    </w:p>
    <w:p>
      <w:r>
        <w:rPr>
          <w:rFonts w:ascii="Arial" w:hAnsi="Arial" w:eastAsia="Arial"/>
          <w:b w:val="0"/>
          <w:sz w:val="22"/>
        </w:rPr>
        <w:t>and the sight of you,</w:t>
      </w:r>
    </w:p>
    <w:p>
      <w:r>
        <w:rPr>
          <w:rFonts w:ascii="Arial" w:hAnsi="Arial" w:eastAsia="Arial"/>
          <w:b w:val="0"/>
          <w:sz w:val="22"/>
        </w:rPr>
        <w:t>it tears at my heart,</w:t>
      </w:r>
    </w:p>
    <w:p>
      <w:r>
        <w:rPr>
          <w:rFonts w:ascii="Arial" w:hAnsi="Arial" w:eastAsia="Arial"/>
          <w:b w:val="0"/>
          <w:sz w:val="22"/>
        </w:rPr>
        <w:t>to see you falling apart,</w:t>
      </w:r>
    </w:p>
    <w:p>
      <w:r>
        <w:rPr>
          <w:rFonts w:ascii="Arial" w:hAnsi="Arial" w:eastAsia="Arial"/>
          <w:b w:val="0"/>
          <w:sz w:val="22"/>
        </w:rPr>
        <w:t>to see you falling apart,</w:t>
      </w:r>
    </w:p>
    <w:p>
      <w:r>
        <w:rPr>
          <w:rFonts w:ascii="Arial" w:hAnsi="Arial" w:eastAsia="Arial"/>
          <w:b w:val="0"/>
          <w:sz w:val="22"/>
        </w:rPr>
        <w:t>and I do not,</w:t>
      </w:r>
    </w:p>
    <w:p>
      <w:r>
        <w:rPr>
          <w:rFonts w:ascii="Arial" w:hAnsi="Arial" w:eastAsia="Arial"/>
          <w:b w:val="0"/>
          <w:sz w:val="22"/>
        </w:rPr>
        <w:t>I do not have the answers to your misery in me,</w:t>
      </w:r>
    </w:p>
    <w:p>
      <w:r>
        <w:rPr>
          <w:rFonts w:ascii="Arial" w:hAnsi="Arial" w:eastAsia="Arial"/>
          <w:b w:val="0"/>
          <w:sz w:val="22"/>
        </w:rPr>
        <w:t>but I will listen,</w:t>
      </w:r>
    </w:p>
    <w:p>
      <w:r>
        <w:rPr>
          <w:rFonts w:ascii="Arial" w:hAnsi="Arial" w:eastAsia="Arial"/>
          <w:b w:val="0"/>
          <w:sz w:val="22"/>
        </w:rPr>
        <w:t>I will listen to you,</w:t>
      </w:r>
    </w:p>
    <w:p>
      <w:r>
        <w:rPr>
          <w:rFonts w:ascii="Arial" w:hAnsi="Arial" w:eastAsia="Arial"/>
          <w:b w:val="0"/>
          <w:sz w:val="22"/>
        </w:rPr>
        <w:t>and I will try to understand,</w:t>
      </w:r>
    </w:p>
    <w:p>
      <w:r>
        <w:rPr>
          <w:rFonts w:ascii="Arial" w:hAnsi="Arial" w:eastAsia="Arial"/>
          <w:b w:val="0"/>
          <w:sz w:val="22"/>
        </w:rPr>
        <w:t>and I will hold you and comfort you,</w:t>
      </w:r>
    </w:p>
    <w:p>
      <w:r>
        <w:rPr>
          <w:rFonts w:ascii="Arial" w:hAnsi="Arial" w:eastAsia="Arial"/>
          <w:b w:val="0"/>
          <w:sz w:val="22"/>
        </w:rPr>
        <w:t>and I will try to guide you as best as I can,</w:t>
      </w:r>
    </w:p>
    <w:p>
      <w:r>
        <w:rPr>
          <w:rFonts w:ascii="Arial" w:hAnsi="Arial" w:eastAsia="Arial"/>
          <w:b w:val="0"/>
          <w:sz w:val="22"/>
        </w:rPr>
        <w:t>but romance,</w:t>
      </w:r>
    </w:p>
    <w:p>
      <w:r>
        <w:rPr>
          <w:rFonts w:ascii="Arial" w:hAnsi="Arial" w:eastAsia="Arial"/>
          <w:b w:val="0"/>
          <w:sz w:val="22"/>
        </w:rPr>
        <w:t>romance is a difficult thing as far as I can see,</w:t>
      </w:r>
    </w:p>
    <w:p>
      <w:r>
        <w:rPr>
          <w:rFonts w:ascii="Arial" w:hAnsi="Arial" w:eastAsia="Arial"/>
          <w:b w:val="0"/>
          <w:sz w:val="22"/>
        </w:rPr>
        <w:t>but in time,</w:t>
      </w:r>
    </w:p>
    <w:p>
      <w:r>
        <w:rPr>
          <w:rFonts w:ascii="Arial" w:hAnsi="Arial" w:eastAsia="Arial"/>
          <w:b w:val="0"/>
          <w:sz w:val="22"/>
        </w:rPr>
        <w:t>with some wine, and talk,</w:t>
      </w:r>
    </w:p>
    <w:p>
      <w:r>
        <w:rPr>
          <w:rFonts w:ascii="Arial" w:hAnsi="Arial" w:eastAsia="Arial"/>
          <w:b w:val="0"/>
          <w:sz w:val="22"/>
        </w:rPr>
        <w:t>we can find out the cause,</w:t>
      </w:r>
    </w:p>
    <w:p>
      <w:r>
        <w:rPr>
          <w:rFonts w:ascii="Arial" w:hAnsi="Arial" w:eastAsia="Arial"/>
          <w:b w:val="0"/>
          <w:sz w:val="22"/>
        </w:rPr>
        <w:t>the cause of your broken heart,</w:t>
      </w:r>
    </w:p>
    <w:p>
      <w:r>
        <w:rPr>
          <w:rFonts w:ascii="Arial" w:hAnsi="Arial" w:eastAsia="Arial"/>
          <w:b w:val="0"/>
          <w:sz w:val="22"/>
        </w:rPr>
        <w:t>and we will fix it,</w:t>
      </w:r>
    </w:p>
    <w:p>
      <w:r>
        <w:rPr>
          <w:rFonts w:ascii="Arial" w:hAnsi="Arial" w:eastAsia="Arial"/>
          <w:b w:val="0"/>
          <w:sz w:val="22"/>
        </w:rPr>
        <w:t>and throw the old you into the sea,</w:t>
      </w:r>
    </w:p>
    <w:p>
      <w:r>
        <w:rPr>
          <w:rFonts w:ascii="Arial" w:hAnsi="Arial" w:eastAsia="Arial"/>
          <w:b w:val="0"/>
          <w:sz w:val="22"/>
        </w:rPr>
        <w:t>we will throw the old you into the sea,</w:t>
      </w:r>
    </w:p>
    <w:p>
      <w:r>
        <w:rPr>
          <w:rFonts w:ascii="Arial" w:hAnsi="Arial" w:eastAsia="Arial"/>
          <w:b w:val="0"/>
          <w:sz w:val="22"/>
        </w:rPr>
        <w:t>and in time you will be happy once again,</w:t>
      </w:r>
    </w:p>
    <w:p>
      <w:r>
        <w:rPr>
          <w:rFonts w:ascii="Arial" w:hAnsi="Arial" w:eastAsia="Arial"/>
          <w:b w:val="0"/>
          <w:sz w:val="22"/>
        </w:rPr>
        <w:t>you will once again be happy,</w:t>
      </w:r>
    </w:p>
    <w:p>
      <w:r>
        <w:rPr>
          <w:rFonts w:ascii="Arial" w:hAnsi="Arial" w:eastAsia="Arial"/>
          <w:b w:val="0"/>
          <w:sz w:val="22"/>
        </w:rPr>
        <w:t>because time they say is a healer,</w:t>
      </w:r>
    </w:p>
    <w:p>
      <w:r>
        <w:rPr>
          <w:rFonts w:ascii="Arial" w:hAnsi="Arial" w:eastAsia="Arial"/>
          <w:b w:val="0"/>
          <w:sz w:val="22"/>
        </w:rPr>
        <w:t>and we have all the time in the world,</w:t>
      </w:r>
    </w:p>
    <w:p>
      <w:r>
        <w:rPr>
          <w:rFonts w:ascii="Arial" w:hAnsi="Arial" w:eastAsia="Arial"/>
          <w:b w:val="0"/>
          <w:sz w:val="22"/>
        </w:rPr>
        <w:t>all the time in the world to put things right,</w:t>
      </w:r>
    </w:p>
    <w:p>
      <w:r>
        <w:rPr>
          <w:rFonts w:ascii="Arial" w:hAnsi="Arial" w:eastAsia="Arial"/>
          <w:b w:val="0"/>
          <w:sz w:val="22"/>
        </w:rPr>
        <w:t>and we will even if it takes,</w:t>
      </w:r>
    </w:p>
    <w:p>
      <w:r>
        <w:rPr>
          <w:rFonts w:ascii="Arial" w:hAnsi="Arial" w:eastAsia="Arial"/>
          <w:b w:val="0"/>
          <w:sz w:val="22"/>
        </w:rPr>
        <w:t>until the stars and the moon come out at night,</w:t>
      </w:r>
    </w:p>
    <w:p>
      <w:r>
        <w:rPr>
          <w:rFonts w:ascii="Arial" w:hAnsi="Arial" w:eastAsia="Arial"/>
          <w:b w:val="0"/>
          <w:sz w:val="22"/>
        </w:rPr>
        <w:t>we will put things right,</w:t>
      </w:r>
    </w:p>
    <w:p>
      <w:r>
        <w:rPr>
          <w:rFonts w:ascii="Arial" w:hAnsi="Arial" w:eastAsia="Arial"/>
          <w:b w:val="0"/>
          <w:sz w:val="22"/>
        </w:rPr>
        <w:t>and now,</w:t>
      </w:r>
    </w:p>
    <w:p>
      <w:r>
        <w:rPr>
          <w:rFonts w:ascii="Arial" w:hAnsi="Arial" w:eastAsia="Arial"/>
          <w:b w:val="0"/>
          <w:sz w:val="22"/>
        </w:rPr>
        <w:t>now in these first few seconds,</w:t>
      </w:r>
    </w:p>
    <w:p>
      <w:r>
        <w:rPr>
          <w:rFonts w:ascii="Arial" w:hAnsi="Arial" w:eastAsia="Arial"/>
          <w:b w:val="0"/>
          <w:sz w:val="22"/>
        </w:rPr>
        <w:t>it is the beginning of the path to the end of your misery,</w:t>
      </w:r>
    </w:p>
    <w:p>
      <w:r>
        <w:rPr>
          <w:rFonts w:ascii="Arial" w:hAnsi="Arial" w:eastAsia="Arial"/>
          <w:b w:val="0"/>
          <w:sz w:val="22"/>
        </w:rPr>
        <w:t>so, come here,</w:t>
      </w:r>
    </w:p>
    <w:p>
      <w:r>
        <w:rPr>
          <w:rFonts w:ascii="Arial" w:hAnsi="Arial" w:eastAsia="Arial"/>
          <w:b w:val="0"/>
          <w:sz w:val="22"/>
        </w:rPr>
        <w:t>come here and cuddle me,</w:t>
      </w:r>
    </w:p>
    <w:p>
      <w:r>
        <w:rPr>
          <w:rFonts w:ascii="Arial" w:hAnsi="Arial" w:eastAsia="Arial"/>
          <w:b w:val="0"/>
          <w:sz w:val="22"/>
        </w:rPr>
        <w:t>come here and cuddle me,</w:t>
      </w:r>
    </w:p>
    <w:p>
      <w:r>
        <w:rPr>
          <w:rFonts w:ascii="Arial" w:hAnsi="Arial" w:eastAsia="Arial"/>
          <w:b w:val="0"/>
          <w:sz w:val="22"/>
        </w:rPr>
        <w:t>and we will put a smile upon your face on again,</w:t>
      </w:r>
    </w:p>
    <w:p>
      <w:r>
        <w:rPr>
          <w:rFonts w:ascii="Arial" w:hAnsi="Arial" w:eastAsia="Arial"/>
          <w:b w:val="0"/>
          <w:sz w:val="22"/>
        </w:rPr>
        <w:t>because life is far too short,</w:t>
      </w:r>
    </w:p>
    <w:p>
      <w:r>
        <w:rPr>
          <w:rFonts w:ascii="Arial" w:hAnsi="Arial" w:eastAsia="Arial"/>
          <w:b w:val="0"/>
          <w:sz w:val="22"/>
        </w:rPr>
        <w:t>far too short for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