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Welcome to a miracle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Welcome to a miracle,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welcome to your birth,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welcome to a miracle,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welcome to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welcome to your parents,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welcome to them both,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are blessed to be alive,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come to think of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hope they turn out to be good for what it is worth,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hope they turn out to be good,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luck is not always on your 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welcome to a miracle,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welcome to your birth,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welcome to a miracle,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welcome to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welcome to your parents,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welcome to them both,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welcome to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welcome to the beauty of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a beautiful world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but, a little advice,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 people are horrible,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really horrible,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do not listen to the horrible ones who are bitter,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resentful and jealous because it is not worth your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do not worry about the horrible ones,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most people are very nice,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take your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observe the world around you for a while,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enjoy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time is far too short in this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welcome to a miracle,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welcome to your birth,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welcome to a miracle,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welcome to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hope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your life will be full of surprises and happiness,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not get too despondent,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not worry about failure,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not worry about failure because you can try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can try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trust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worrying is far more trouble than it is worth.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