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Weather</w:t>
      </w:r>
    </w:p>
    <w:p/>
    <w:p>
      <w:r>
        <w:rPr>
          <w:rFonts w:ascii="Arial" w:hAnsi="Arial" w:eastAsia="Arial"/>
          <w:b w:val="0"/>
          <w:sz w:val="22"/>
        </w:rPr>
        <w:t>So complex in its ways is the weather,</w:t>
      </w:r>
    </w:p>
    <w:p>
      <w:r>
        <w:rPr>
          <w:rFonts w:ascii="Arial" w:hAnsi="Arial" w:eastAsia="Arial"/>
          <w:b w:val="0"/>
          <w:sz w:val="22"/>
        </w:rPr>
        <w:t>and in its variety and in its mood,</w:t>
      </w:r>
    </w:p>
    <w:p>
      <w:r>
        <w:rPr>
          <w:rFonts w:ascii="Arial" w:hAnsi="Arial" w:eastAsia="Arial"/>
          <w:b w:val="0"/>
          <w:sz w:val="22"/>
        </w:rPr>
        <w:t>it shapes the day,</w:t>
      </w:r>
    </w:p>
    <w:p>
      <w:r>
        <w:rPr>
          <w:rFonts w:ascii="Arial" w:hAnsi="Arial" w:eastAsia="Arial"/>
          <w:b w:val="0"/>
          <w:sz w:val="22"/>
        </w:rPr>
        <w:t>for it plays in the air and the sky with its mood,</w:t>
      </w:r>
    </w:p>
    <w:p>
      <w:r>
        <w:rPr>
          <w:rFonts w:ascii="Arial" w:hAnsi="Arial" w:eastAsia="Arial"/>
          <w:b w:val="0"/>
          <w:sz w:val="22"/>
        </w:rPr>
        <w:t>and it fluctuates in so many ways,</w:t>
      </w:r>
    </w:p>
    <w:p>
      <w:r>
        <w:rPr>
          <w:rFonts w:ascii="Arial" w:hAnsi="Arial" w:eastAsia="Arial"/>
          <w:b w:val="0"/>
          <w:sz w:val="22"/>
        </w:rPr>
        <w:t>and it entices us,</w:t>
      </w:r>
    </w:p>
    <w:p>
      <w:r>
        <w:rPr>
          <w:rFonts w:ascii="Arial" w:hAnsi="Arial" w:eastAsia="Arial"/>
          <w:b w:val="0"/>
          <w:sz w:val="22"/>
        </w:rPr>
        <w:t>sometimes with the sun,</w:t>
      </w:r>
    </w:p>
    <w:p>
      <w:r>
        <w:rPr>
          <w:rFonts w:ascii="Arial" w:hAnsi="Arial" w:eastAsia="Arial"/>
          <w:b w:val="0"/>
          <w:sz w:val="22"/>
        </w:rPr>
        <w:t>and with the rain, sometimes it scares us away,</w:t>
      </w:r>
    </w:p>
    <w:p>
      <w:r>
        <w:rPr>
          <w:rFonts w:ascii="Arial" w:hAnsi="Arial" w:eastAsia="Arial"/>
          <w:b w:val="0"/>
          <w:sz w:val="22"/>
        </w:rPr>
        <w:t>for the weather brings great happiness,</w:t>
      </w:r>
    </w:p>
    <w:p>
      <w:r>
        <w:rPr>
          <w:rFonts w:ascii="Arial" w:hAnsi="Arial" w:eastAsia="Arial"/>
          <w:b w:val="0"/>
          <w:sz w:val="22"/>
        </w:rPr>
        <w:t>and the weather brings great dismay,</w:t>
      </w:r>
    </w:p>
    <w:p>
      <w:r>
        <w:rPr>
          <w:rFonts w:ascii="Arial" w:hAnsi="Arial" w:eastAsia="Arial"/>
          <w:b w:val="0"/>
          <w:sz w:val="22"/>
        </w:rPr>
        <w:t>but whatever the weather,</w:t>
      </w:r>
    </w:p>
    <w:p>
      <w:r>
        <w:rPr>
          <w:rFonts w:ascii="Arial" w:hAnsi="Arial" w:eastAsia="Arial"/>
          <w:b w:val="0"/>
          <w:sz w:val="22"/>
        </w:rPr>
        <w:t>it shapes our lives,</w:t>
      </w:r>
    </w:p>
    <w:p>
      <w:r>
        <w:rPr>
          <w:rFonts w:ascii="Arial" w:hAnsi="Arial" w:eastAsia="Arial"/>
          <w:b w:val="0"/>
          <w:sz w:val="22"/>
        </w:rPr>
        <w:t>and we are subject to it, through all our days,</w:t>
      </w:r>
    </w:p>
    <w:p>
      <w:r>
        <w:rPr>
          <w:rFonts w:ascii="Arial" w:hAnsi="Arial" w:eastAsia="Arial"/>
          <w:b w:val="0"/>
          <w:sz w:val="22"/>
        </w:rPr>
        <w:t>and if it was not for the sun and the rain,</w:t>
      </w:r>
    </w:p>
    <w:p>
      <w:r>
        <w:rPr>
          <w:rFonts w:ascii="Arial" w:hAnsi="Arial" w:eastAsia="Arial"/>
          <w:b w:val="0"/>
          <w:sz w:val="22"/>
        </w:rPr>
        <w:t>how would the Earth be filled with such great variety,</w:t>
      </w:r>
    </w:p>
    <w:p>
      <w:r>
        <w:rPr>
          <w:rFonts w:ascii="Arial" w:hAnsi="Arial" w:eastAsia="Arial"/>
          <w:b w:val="0"/>
          <w:sz w:val="22"/>
        </w:rPr>
        <w:t>that the world does contain,</w:t>
      </w:r>
    </w:p>
    <w:p>
      <w:r>
        <w:rPr>
          <w:rFonts w:ascii="Arial" w:hAnsi="Arial" w:eastAsia="Arial"/>
          <w:b w:val="0"/>
          <w:sz w:val="22"/>
        </w:rPr>
        <w:t>that the world does contain.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