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We were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was lost in the 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the world where troubles abound,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late at night on Earth,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were nowhere to be seen or found,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we were in a dream,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were you and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together floating free,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floating free in a dream,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happy upon the moonbeams,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dancing so joyously,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joyous is the sleep that brings you to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my dreams at night,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the world and its problems are cast away,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are so easily put away out of sight,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beautiful dreams are,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trouble free,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when I sleep at night,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ease in the branches of a tree,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a tree house overlooking the sea,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under the stars in the heavens,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under the moon that shines down so brightly,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that lights the waves,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of the crashing and the roaring sea,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as I sleep so peacefully,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escape the troubles of the world,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meet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dance upon the moonbeams so happily,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gaze into my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am taken aback by your beauty,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as we dance,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nothing else matters to you or to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no, nothing else matters,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far away from the troubles of the world,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nothing else matters,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except you and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when we dance upon the moonbeams,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my dreams,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are happy,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trouble free.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