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wait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wait for the bus,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wait for the train,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wait for our loved ones,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wait in the cold,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wait in the heat,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wait in the snow and the rain,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wait for the holidays,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wait for death,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it makes us wait again and again,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if I had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could talk to God in person,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about the time spent waiting, I would complain.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