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the billions who are lost</w:t>
      </w:r>
    </w:p>
    <w:p/>
    <w:p>
      <w:r>
        <w:rPr>
          <w:rFonts w:ascii="Arial" w:hAnsi="Arial" w:eastAsia="Arial"/>
          <w:b w:val="0"/>
          <w:sz w:val="22"/>
        </w:rPr>
        <w:t>We the billions who are lost, we who are buried in the Earth,</w:t>
      </w:r>
    </w:p>
    <w:p>
      <w:r>
        <w:rPr>
          <w:rFonts w:ascii="Arial" w:hAnsi="Arial" w:eastAsia="Arial"/>
          <w:b w:val="0"/>
          <w:sz w:val="22"/>
        </w:rPr>
        <w:t>do you think of us and wonder what of the cost,</w:t>
      </w:r>
    </w:p>
    <w:p>
      <w:r>
        <w:rPr>
          <w:rFonts w:ascii="Arial" w:hAnsi="Arial" w:eastAsia="Arial"/>
          <w:b w:val="0"/>
          <w:sz w:val="22"/>
        </w:rPr>
        <w:t>because we died for you and we fought for you,</w:t>
      </w:r>
    </w:p>
    <w:p>
      <w:r>
        <w:rPr>
          <w:rFonts w:ascii="Arial" w:hAnsi="Arial" w:eastAsia="Arial"/>
          <w:b w:val="0"/>
          <w:sz w:val="22"/>
        </w:rPr>
        <w:t>and our lives were cut short, but it was all for naught,</w:t>
      </w:r>
    </w:p>
    <w:p>
      <w:r>
        <w:rPr>
          <w:rFonts w:ascii="Arial" w:hAnsi="Arial" w:eastAsia="Arial"/>
          <w:b w:val="0"/>
          <w:sz w:val="22"/>
        </w:rPr>
        <w:t>because humanity continues to wage war,</w:t>
      </w:r>
    </w:p>
    <w:p>
      <w:r>
        <w:rPr>
          <w:rFonts w:ascii="Arial" w:hAnsi="Arial" w:eastAsia="Arial"/>
          <w:b w:val="0"/>
          <w:sz w:val="22"/>
        </w:rPr>
        <w:t>and to slaughter, and to brutalise and torture,</w:t>
      </w:r>
    </w:p>
    <w:p>
      <w:r>
        <w:rPr>
          <w:rFonts w:ascii="Arial" w:hAnsi="Arial" w:eastAsia="Arial"/>
          <w:b w:val="0"/>
          <w:sz w:val="22"/>
        </w:rPr>
        <w:t>those of opposing wants and thoughts.</w:t>
      </w:r>
    </w:p>
    <w:p>
      <w:r>
        <w:rPr>
          <w:rFonts w:ascii="Arial" w:hAnsi="Arial" w:eastAsia="Arial"/>
          <w:b w:val="0"/>
          <w:sz w:val="22"/>
        </w:rPr>
        <w:t>And we the billions who are lost,</w:t>
      </w:r>
    </w:p>
    <w:p>
      <w:r>
        <w:rPr>
          <w:rFonts w:ascii="Arial" w:hAnsi="Arial" w:eastAsia="Arial"/>
          <w:b w:val="0"/>
          <w:sz w:val="22"/>
        </w:rPr>
        <w:t>we turn in our graves, with the memories of our days,</w:t>
      </w:r>
    </w:p>
    <w:p>
      <w:r>
        <w:rPr>
          <w:rFonts w:ascii="Arial" w:hAnsi="Arial" w:eastAsia="Arial"/>
          <w:b w:val="0"/>
          <w:sz w:val="22"/>
        </w:rPr>
        <w:t>and as humanity mostly learns nothing,</w:t>
      </w:r>
    </w:p>
    <w:p>
      <w:r>
        <w:rPr>
          <w:rFonts w:ascii="Arial" w:hAnsi="Arial" w:eastAsia="Arial"/>
          <w:b w:val="0"/>
          <w:sz w:val="22"/>
        </w:rPr>
        <w:t>except how to be greedier than before,</w:t>
      </w:r>
    </w:p>
    <w:p>
      <w:r>
        <w:rPr>
          <w:rFonts w:ascii="Arial" w:hAnsi="Arial" w:eastAsia="Arial"/>
          <w:b w:val="0"/>
          <w:sz w:val="22"/>
        </w:rPr>
        <w:t>and except how to kill more efficiently than before,</w:t>
      </w:r>
    </w:p>
    <w:p>
      <w:r>
        <w:rPr>
          <w:rFonts w:ascii="Arial" w:hAnsi="Arial" w:eastAsia="Arial"/>
          <w:b w:val="0"/>
          <w:sz w:val="22"/>
        </w:rPr>
        <w:t>and humanities education so often,</w:t>
      </w:r>
    </w:p>
    <w:p>
      <w:r>
        <w:rPr>
          <w:rFonts w:ascii="Arial" w:hAnsi="Arial" w:eastAsia="Arial"/>
          <w:b w:val="0"/>
          <w:sz w:val="22"/>
        </w:rPr>
        <w:t>is filled with a library of war,</w:t>
      </w:r>
    </w:p>
    <w:p>
      <w:r>
        <w:rPr>
          <w:rFonts w:ascii="Arial" w:hAnsi="Arial" w:eastAsia="Arial"/>
          <w:b w:val="0"/>
          <w:sz w:val="22"/>
        </w:rPr>
        <w:t>and you revisit the horrors in pictures,</w:t>
      </w:r>
    </w:p>
    <w:p>
      <w:r>
        <w:rPr>
          <w:rFonts w:ascii="Arial" w:hAnsi="Arial" w:eastAsia="Arial"/>
          <w:b w:val="0"/>
          <w:sz w:val="22"/>
        </w:rPr>
        <w:t>and videos and in the photographs and on the television,</w:t>
      </w:r>
    </w:p>
    <w:p>
      <w:r>
        <w:rPr>
          <w:rFonts w:ascii="Arial" w:hAnsi="Arial" w:eastAsia="Arial"/>
          <w:b w:val="0"/>
          <w:sz w:val="22"/>
        </w:rPr>
        <w:t>but still you persevere, you persevere,</w:t>
      </w:r>
    </w:p>
    <w:p>
      <w:r>
        <w:rPr>
          <w:rFonts w:ascii="Arial" w:hAnsi="Arial" w:eastAsia="Arial"/>
          <w:b w:val="0"/>
          <w:sz w:val="22"/>
        </w:rPr>
        <w:t>determined to kill your enemy’s year after bloody year.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