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We storm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We with compassionate hearts and minds,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wage war on the ignorant and the intolerant,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barely rest, and we educate, and we learn,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put ignorance, and intolerance and hate,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racism and sexism, and inequality to the test,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try to eradicate them as best we can,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storm ahead, and try to improve humanity,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lives of everyone,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sensitivities and sensibilities,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are blessed by the education that we receive,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by not learning we are as uncompassionate as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is not the way that it should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only way to eradicate violence is to be educated,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 be able to interpret, listen, and understand properly,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if we do not, the rapes,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wars and the violence and the murders will continue,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we will be perpetual war,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violence through lack of education and intolerance,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well that route it only breeds further stupidity,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perpetuates misery, and what a sad state of affairs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when you are educated,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can save lives, and that makes much more sense,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is much better for the advancement of humanity,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we storm ahead, we brainstorm,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try our best to improve things,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those of us with compassionate hearts and minds,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more of us the better,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more of us the better, for humanity.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