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see the light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see the light in the dark,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we, we are enveloped in its spurious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it wraps us tightly amidst its work,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caresses us, in its work of 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black is the colour,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black is the colour that my mood does impart,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 think of you, and I am enraged,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I, I am ready, ready for war to start.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