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say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say things we do not say.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hold the words in our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our mouths,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control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wanting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everything that we should not say.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say it with 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calmly stay quiet,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being quiet,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front of the opinionated,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usually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rather be that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