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rise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rise up from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rise up from the Earth from the complexities of our birth,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rise up from the soil in the evolutionary toil,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evolutionary toil that shapes us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so beautifully formed by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efforts and by its hard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we appear blinking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appear wide eyed and inquisitive,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little scared,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many versions of us have there been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here we are formed as we are in our current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able to look,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interpret all that we see and hear,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versions I wonder are there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many versions of us human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variations of our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it amazes me, and I imagine a library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library filled with the blueprints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whether it is a God or a another who creates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how big the library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big the library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contain all the versions of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library of the evolution of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