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of infinite resource</w:t>
      </w:r>
    </w:p>
    <w:p/>
    <w:p>
      <w:r>
        <w:rPr>
          <w:rFonts w:ascii="Arial" w:hAnsi="Arial" w:eastAsia="Arial"/>
          <w:b w:val="0"/>
          <w:sz w:val="22"/>
        </w:rPr>
        <w:t>We of infinite resource,</w:t>
      </w:r>
    </w:p>
    <w:p>
      <w:r>
        <w:rPr>
          <w:rFonts w:ascii="Arial" w:hAnsi="Arial" w:eastAsia="Arial"/>
          <w:b w:val="0"/>
          <w:sz w:val="22"/>
        </w:rPr>
        <w:t>we of the Earth,</w:t>
      </w:r>
    </w:p>
    <w:p>
      <w:r>
        <w:rPr>
          <w:rFonts w:ascii="Arial" w:hAnsi="Arial" w:eastAsia="Arial"/>
          <w:b w:val="0"/>
          <w:sz w:val="22"/>
        </w:rPr>
        <w:t>we of it who are now alive,</w:t>
      </w:r>
    </w:p>
    <w:p>
      <w:r>
        <w:rPr>
          <w:rFonts w:ascii="Arial" w:hAnsi="Arial" w:eastAsia="Arial"/>
          <w:b w:val="0"/>
          <w:sz w:val="22"/>
        </w:rPr>
        <w:t>in our sentience,</w:t>
      </w:r>
    </w:p>
    <w:p>
      <w:r>
        <w:rPr>
          <w:rFonts w:ascii="Arial" w:hAnsi="Arial" w:eastAsia="Arial"/>
          <w:b w:val="0"/>
          <w:sz w:val="22"/>
        </w:rPr>
        <w:t>as we were possibly not before,</w:t>
      </w:r>
    </w:p>
    <w:p>
      <w:r>
        <w:rPr>
          <w:rFonts w:ascii="Arial" w:hAnsi="Arial" w:eastAsia="Arial"/>
          <w:b w:val="0"/>
          <w:sz w:val="22"/>
        </w:rPr>
        <w:t>when we were born from it before.</w:t>
      </w:r>
    </w:p>
    <w:p>
      <w:r>
        <w:rPr>
          <w:rFonts w:ascii="Arial" w:hAnsi="Arial" w:eastAsia="Arial"/>
          <w:b w:val="0"/>
          <w:sz w:val="22"/>
        </w:rPr>
        <w:t>But, why do we feel so needy,</w:t>
      </w:r>
    </w:p>
    <w:p>
      <w:r>
        <w:rPr>
          <w:rFonts w:ascii="Arial" w:hAnsi="Arial" w:eastAsia="Arial"/>
          <w:b w:val="0"/>
          <w:sz w:val="22"/>
        </w:rPr>
        <w:t>and why do we feel the need to own everything,</w:t>
      </w:r>
    </w:p>
    <w:p>
      <w:r>
        <w:rPr>
          <w:rFonts w:ascii="Arial" w:hAnsi="Arial" w:eastAsia="Arial"/>
          <w:b w:val="0"/>
          <w:sz w:val="22"/>
        </w:rPr>
        <w:t>to the detriment of humankind,</w:t>
      </w:r>
    </w:p>
    <w:p>
      <w:r>
        <w:rPr>
          <w:rFonts w:ascii="Arial" w:hAnsi="Arial" w:eastAsia="Arial"/>
          <w:b w:val="0"/>
          <w:sz w:val="22"/>
        </w:rPr>
        <w:t>and why do we take more than we should,</w:t>
      </w:r>
    </w:p>
    <w:p>
      <w:r>
        <w:rPr>
          <w:rFonts w:ascii="Arial" w:hAnsi="Arial" w:eastAsia="Arial"/>
          <w:b w:val="0"/>
          <w:sz w:val="22"/>
        </w:rPr>
        <w:t>for there is enough for all,</w:t>
      </w:r>
    </w:p>
    <w:p>
      <w:r>
        <w:rPr>
          <w:rFonts w:ascii="Arial" w:hAnsi="Arial" w:eastAsia="Arial"/>
          <w:b w:val="0"/>
          <w:sz w:val="22"/>
        </w:rPr>
        <w:t>yes, it is a never-ending question,</w:t>
      </w:r>
    </w:p>
    <w:p>
      <w:r>
        <w:rPr>
          <w:rFonts w:ascii="Arial" w:hAnsi="Arial" w:eastAsia="Arial"/>
          <w:b w:val="0"/>
          <w:sz w:val="22"/>
        </w:rPr>
        <w:t>and it is never answered continually,</w:t>
      </w:r>
    </w:p>
    <w:p>
      <w:r>
        <w:rPr>
          <w:rFonts w:ascii="Arial" w:hAnsi="Arial" w:eastAsia="Arial"/>
          <w:b w:val="0"/>
          <w:sz w:val="22"/>
        </w:rPr>
        <w:t>and we continue,</w:t>
      </w:r>
    </w:p>
    <w:p>
      <w:r>
        <w:rPr>
          <w:rFonts w:ascii="Arial" w:hAnsi="Arial" w:eastAsia="Arial"/>
          <w:b w:val="0"/>
          <w:sz w:val="22"/>
        </w:rPr>
        <w:t>in as much the same way as before,</w:t>
      </w:r>
    </w:p>
    <w:p>
      <w:r>
        <w:rPr>
          <w:rFonts w:ascii="Arial" w:hAnsi="Arial" w:eastAsia="Arial"/>
          <w:b w:val="0"/>
          <w:sz w:val="22"/>
        </w:rPr>
        <w:t>and people suffer and starve,</w:t>
      </w:r>
    </w:p>
    <w:p>
      <w:r>
        <w:rPr>
          <w:rFonts w:ascii="Arial" w:hAnsi="Arial" w:eastAsia="Arial"/>
          <w:b w:val="0"/>
          <w:sz w:val="22"/>
        </w:rPr>
        <w:t>and are homeless,</w:t>
      </w:r>
    </w:p>
    <w:p>
      <w:r>
        <w:rPr>
          <w:rFonts w:ascii="Arial" w:hAnsi="Arial" w:eastAsia="Arial"/>
          <w:b w:val="0"/>
          <w:sz w:val="22"/>
        </w:rPr>
        <w:t>much more than they ever used to be before,</w:t>
      </w:r>
    </w:p>
    <w:p>
      <w:r>
        <w:rPr>
          <w:rFonts w:ascii="Arial" w:hAnsi="Arial" w:eastAsia="Arial"/>
          <w:b w:val="0"/>
          <w:sz w:val="22"/>
        </w:rPr>
        <w:t>and it is a terrible thing,</w:t>
      </w:r>
    </w:p>
    <w:p>
      <w:r>
        <w:rPr>
          <w:rFonts w:ascii="Arial" w:hAnsi="Arial" w:eastAsia="Arial"/>
          <w:b w:val="0"/>
          <w:sz w:val="22"/>
        </w:rPr>
        <w:t>and how much space,</w:t>
      </w:r>
    </w:p>
    <w:p>
      <w:r>
        <w:rPr>
          <w:rFonts w:ascii="Arial" w:hAnsi="Arial" w:eastAsia="Arial"/>
          <w:b w:val="0"/>
          <w:sz w:val="22"/>
        </w:rPr>
        <w:t>and resources do we actually need,</w:t>
      </w:r>
    </w:p>
    <w:p>
      <w:r>
        <w:rPr>
          <w:rFonts w:ascii="Arial" w:hAnsi="Arial" w:eastAsia="Arial"/>
          <w:b w:val="0"/>
          <w:sz w:val="22"/>
        </w:rPr>
        <w:t>to live and to eat,</w:t>
      </w:r>
    </w:p>
    <w:p>
      <w:r>
        <w:rPr>
          <w:rFonts w:ascii="Arial" w:hAnsi="Arial" w:eastAsia="Arial"/>
          <w:b w:val="0"/>
          <w:sz w:val="22"/>
        </w:rPr>
        <w:t>because democracy should be fair,</w:t>
      </w:r>
    </w:p>
    <w:p>
      <w:r>
        <w:rPr>
          <w:rFonts w:ascii="Arial" w:hAnsi="Arial" w:eastAsia="Arial"/>
          <w:b w:val="0"/>
          <w:sz w:val="22"/>
        </w:rPr>
        <w:t>but it is not, and people die because of it,</w:t>
      </w:r>
    </w:p>
    <w:p>
      <w:r>
        <w:rPr>
          <w:rFonts w:ascii="Arial" w:hAnsi="Arial" w:eastAsia="Arial"/>
          <w:b w:val="0"/>
          <w:sz w:val="22"/>
        </w:rPr>
        <w:t>and when there is food, land and resources for all,</w:t>
      </w:r>
    </w:p>
    <w:p>
      <w:r>
        <w:rPr>
          <w:rFonts w:ascii="Arial" w:hAnsi="Arial" w:eastAsia="Arial"/>
          <w:b w:val="0"/>
          <w:sz w:val="22"/>
        </w:rPr>
        <w:t>why should people be,</w:t>
      </w:r>
    </w:p>
    <w:p>
      <w:r>
        <w:rPr>
          <w:rFonts w:ascii="Arial" w:hAnsi="Arial" w:eastAsia="Arial"/>
          <w:b w:val="0"/>
          <w:sz w:val="22"/>
        </w:rPr>
        <w:t>unable to survive,</w:t>
      </w:r>
    </w:p>
    <w:p>
      <w:r>
        <w:rPr>
          <w:rFonts w:ascii="Arial" w:hAnsi="Arial" w:eastAsia="Arial"/>
          <w:b w:val="0"/>
          <w:sz w:val="22"/>
        </w:rPr>
        <w:t>and why should people die for no reason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