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march 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march 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do not stop even for the dawn,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fight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persevere until the war is won,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continue putting words upon a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day we work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work hard in our creative task,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imaginations runs riot,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the grey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rain, or the winter snows, or the sun.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we march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do not stop even for the dawn,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fight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persevere until the war is won,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until the words upon the page are fully laid,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story is told,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whether it be fiction,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nonfiction,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books,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articles,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march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march with the love of language in 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our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wrestle with the alphabet,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words of the languages that we choose,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look for a muse,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inspiration where we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write with smiles 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conjure up stories,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people and places,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talk of reality and fantasy,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march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march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our pens and our pencils,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computers until the job is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we march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most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do not stop even for the dawn,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often fight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persevere until the war is won,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great day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writing and creating,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our imaginations,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languages,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know and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struggle,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 to grab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mind’s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hard we 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pull words out of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tireless effort,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dedication and perseverance,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works are born,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pour forth from our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works are born,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capture our imaginations,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signs of the times.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