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imagine all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imagine all, we imagine all that we could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wander in our minds, exploring all that we can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is there but inspiration, and aspirations,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because, to make us happy,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must truly, truly believe,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no faith, what is there but despair,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forever wanting this,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forever wanting that is no good,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without effort, it does not get you anywhere,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 self-worth may be low,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listen to only your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only you alone truly know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know your strength of ideas and of your beliefs,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your happiness,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your strength of mind and thought,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you will conquer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effort and perseverance,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dedication nothing is unachievable,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dedication is a lesson well learned,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dedication, dedication is a lesson well learned,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being well taught.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