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crash through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crash through the barriers of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crash through and we suffer no fools,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suffer no terrorists of the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 ignore their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not be tortured,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with education, we shall as individuals remain,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 shall remain sound in our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sure, in our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belittle and cajole,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try to humiliate with your ignorant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still be human,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will still be human,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the devil you remain.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