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counted</w:t>
      </w:r>
    </w:p>
    <w:p/>
    <w:p>
      <w:r>
        <w:rPr>
          <w:rFonts w:ascii="Arial" w:hAnsi="Arial" w:eastAsia="Arial"/>
          <w:b w:val="0"/>
          <w:sz w:val="22"/>
        </w:rPr>
        <w:t>We counted and counted everything that we own,</w:t>
      </w:r>
    </w:p>
    <w:p>
      <w:r>
        <w:rPr>
          <w:rFonts w:ascii="Arial" w:hAnsi="Arial" w:eastAsia="Arial"/>
          <w:b w:val="0"/>
          <w:sz w:val="22"/>
        </w:rPr>
        <w:t>we counted and counted its material value,</w:t>
      </w:r>
    </w:p>
    <w:p>
      <w:r>
        <w:rPr>
          <w:rFonts w:ascii="Arial" w:hAnsi="Arial" w:eastAsia="Arial"/>
          <w:b w:val="0"/>
          <w:sz w:val="22"/>
        </w:rPr>
        <w:t>for we have been told it was of value, by those in the know,</w:t>
      </w:r>
    </w:p>
    <w:p>
      <w:r>
        <w:rPr>
          <w:rFonts w:ascii="Arial" w:hAnsi="Arial" w:eastAsia="Arial"/>
          <w:b w:val="0"/>
          <w:sz w:val="22"/>
        </w:rPr>
        <w:t>and we, we counted and counted,</w:t>
      </w:r>
    </w:p>
    <w:p>
      <w:r>
        <w:rPr>
          <w:rFonts w:ascii="Arial" w:hAnsi="Arial" w:eastAsia="Arial"/>
          <w:b w:val="0"/>
          <w:sz w:val="22"/>
        </w:rPr>
        <w:t>but the cost of it to us was over inflated,</w:t>
      </w:r>
    </w:p>
    <w:p>
      <w:r>
        <w:rPr>
          <w:rFonts w:ascii="Arial" w:hAnsi="Arial" w:eastAsia="Arial"/>
          <w:b w:val="0"/>
          <w:sz w:val="22"/>
        </w:rPr>
        <w:t>and the price we were given,</w:t>
      </w:r>
    </w:p>
    <w:p>
      <w:r>
        <w:rPr>
          <w:rFonts w:ascii="Arial" w:hAnsi="Arial" w:eastAsia="Arial"/>
          <w:b w:val="0"/>
          <w:sz w:val="22"/>
        </w:rPr>
        <w:t>when we we are trying to sell left us,</w:t>
      </w:r>
    </w:p>
    <w:p>
      <w:r>
        <w:rPr>
          <w:rFonts w:ascii="Arial" w:hAnsi="Arial" w:eastAsia="Arial"/>
          <w:b w:val="0"/>
          <w:sz w:val="22"/>
        </w:rPr>
        <w:t>deflated because the value was worthless,</w:t>
      </w:r>
    </w:p>
    <w:p>
      <w:r>
        <w:rPr>
          <w:rFonts w:ascii="Arial" w:hAnsi="Arial" w:eastAsia="Arial"/>
          <w:b w:val="0"/>
          <w:sz w:val="22"/>
        </w:rPr>
        <w:t>according to those in the know,</w:t>
      </w:r>
    </w:p>
    <w:p>
      <w:r>
        <w:rPr>
          <w:rFonts w:ascii="Arial" w:hAnsi="Arial" w:eastAsia="Arial"/>
          <w:b w:val="0"/>
          <w:sz w:val="22"/>
        </w:rPr>
        <w:t>and materialism is subjective and we want a good price,</w:t>
      </w:r>
    </w:p>
    <w:p>
      <w:r>
        <w:rPr>
          <w:rFonts w:ascii="Arial" w:hAnsi="Arial" w:eastAsia="Arial"/>
          <w:b w:val="0"/>
          <w:sz w:val="22"/>
        </w:rPr>
        <w:t>but others they will deny all knowledge of value,</w:t>
      </w:r>
    </w:p>
    <w:p>
      <w:r>
        <w:rPr>
          <w:rFonts w:ascii="Arial" w:hAnsi="Arial" w:eastAsia="Arial"/>
          <w:b w:val="0"/>
          <w:sz w:val="22"/>
        </w:rPr>
        <w:t>because materialism means more to them,</w:t>
      </w:r>
    </w:p>
    <w:p>
      <w:r>
        <w:rPr>
          <w:rFonts w:ascii="Arial" w:hAnsi="Arial" w:eastAsia="Arial"/>
          <w:b w:val="0"/>
          <w:sz w:val="22"/>
        </w:rPr>
        <w:t>than apparently to us,</w:t>
      </w:r>
    </w:p>
    <w:p>
      <w:r>
        <w:rPr>
          <w:rFonts w:ascii="Arial" w:hAnsi="Arial" w:eastAsia="Arial"/>
          <w:b w:val="0"/>
          <w:sz w:val="22"/>
        </w:rPr>
        <w:t>and how often people short-change us,</w:t>
      </w:r>
    </w:p>
    <w:p>
      <w:r>
        <w:rPr>
          <w:rFonts w:ascii="Arial" w:hAnsi="Arial" w:eastAsia="Arial"/>
          <w:b w:val="0"/>
          <w:sz w:val="22"/>
        </w:rPr>
        <w:t>they short-change us to get everything that we own.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