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come to this like a rock to the face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come to this like a rock to the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are governed by a dictator,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face bullets,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tear gas, oppression and arrest,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be beaten and tortured,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nevertheless,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we will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fight with our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march in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march for freedom,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march for democracy,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come to this like a rock to the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amidst the damage,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amidst the bloody and the battered,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hungry with nothing to eat,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amidst the baton blows,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every kick and punch, we will endure,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rise up from the ashes of brutality,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though, though many will lose their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no matter what,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replace dictatorship with democracy.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