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alter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Some of us alter when we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fluctuate like the wind.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go where we want, masters of our own destiny,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 we are happy with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stagnation is a disease of the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stagnation of the mind does upon the mind wage a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is wasted everywhere more than ever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far too short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not sage, not good wisdom to waste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humanity seems so fixed on wasting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fixed that it spends far too much time looking,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new ways all the time to waste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short are our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short are our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have little time to change or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free you have to adapt,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so many people get stuck in a rut, 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the point if you ignore your unhappiness,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continue along the same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