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Way up high</w:t>
      </w:r>
    </w:p>
    <w:p/>
    <w:p>
      <w:r>
        <w:rPr>
          <w:rFonts w:ascii="Arial" w:hAnsi="Arial" w:eastAsia="Arial"/>
          <w:b w:val="0"/>
          <w:sz w:val="22"/>
        </w:rPr>
        <w:t>Way up high,</w:t>
      </w:r>
    </w:p>
    <w:p>
      <w:r>
        <w:rPr>
          <w:rFonts w:ascii="Arial" w:hAnsi="Arial" w:eastAsia="Arial"/>
          <w:b w:val="0"/>
          <w:sz w:val="22"/>
        </w:rPr>
        <w:t>in such lofty thoughts as do flood the mood,</w:t>
      </w:r>
    </w:p>
    <w:p>
      <w:r>
        <w:rPr>
          <w:rFonts w:ascii="Arial" w:hAnsi="Arial" w:eastAsia="Arial"/>
          <w:b w:val="0"/>
          <w:sz w:val="22"/>
        </w:rPr>
        <w:t>and where there is barely a thought of time,</w:t>
      </w:r>
    </w:p>
    <w:p>
      <w:r>
        <w:rPr>
          <w:rFonts w:ascii="Arial" w:hAnsi="Arial" w:eastAsia="Arial"/>
          <w:b w:val="0"/>
          <w:sz w:val="22"/>
        </w:rPr>
        <w:t>way up high,</w:t>
      </w:r>
    </w:p>
    <w:p>
      <w:r>
        <w:rPr>
          <w:rFonts w:ascii="Arial" w:hAnsi="Arial" w:eastAsia="Arial"/>
          <w:b w:val="0"/>
          <w:sz w:val="22"/>
        </w:rPr>
        <w:t>in the mind’s eye,</w:t>
      </w:r>
    </w:p>
    <w:p>
      <w:r>
        <w:rPr>
          <w:rFonts w:ascii="Arial" w:hAnsi="Arial" w:eastAsia="Arial"/>
          <w:b w:val="0"/>
          <w:sz w:val="22"/>
        </w:rPr>
        <w:t>oh, what wonders the imagination can prescribe,</w:t>
      </w:r>
    </w:p>
    <w:p>
      <w:r>
        <w:rPr>
          <w:rFonts w:ascii="Arial" w:hAnsi="Arial" w:eastAsia="Arial"/>
          <w:b w:val="0"/>
          <w:sz w:val="22"/>
        </w:rPr>
        <w:t>and that improve the health of the mind,</w:t>
      </w:r>
    </w:p>
    <w:p>
      <w:r>
        <w:rPr>
          <w:rFonts w:ascii="Arial" w:hAnsi="Arial" w:eastAsia="Arial"/>
          <w:b w:val="0"/>
          <w:sz w:val="22"/>
        </w:rPr>
        <w:t>positive thinking,</w:t>
      </w:r>
    </w:p>
    <w:p>
      <w:r>
        <w:rPr>
          <w:rFonts w:ascii="Arial" w:hAnsi="Arial" w:eastAsia="Arial"/>
          <w:b w:val="0"/>
          <w:sz w:val="22"/>
        </w:rPr>
        <w:t>a little reading,</w:t>
      </w:r>
    </w:p>
    <w:p>
      <w:r>
        <w:rPr>
          <w:rFonts w:ascii="Arial" w:hAnsi="Arial" w:eastAsia="Arial"/>
          <w:b w:val="0"/>
          <w:sz w:val="22"/>
        </w:rPr>
        <w:t>a little discussion,</w:t>
      </w:r>
    </w:p>
    <w:p>
      <w:r>
        <w:rPr>
          <w:rFonts w:ascii="Arial" w:hAnsi="Arial" w:eastAsia="Arial"/>
          <w:b w:val="0"/>
          <w:sz w:val="22"/>
        </w:rPr>
        <w:t>a little drinking,</w:t>
      </w:r>
    </w:p>
    <w:p>
      <w:r>
        <w:rPr>
          <w:rFonts w:ascii="Arial" w:hAnsi="Arial" w:eastAsia="Arial"/>
          <w:b w:val="0"/>
          <w:sz w:val="22"/>
        </w:rPr>
        <w:t>a little art,</w:t>
      </w:r>
    </w:p>
    <w:p>
      <w:r>
        <w:rPr>
          <w:rFonts w:ascii="Arial" w:hAnsi="Arial" w:eastAsia="Arial"/>
          <w:b w:val="0"/>
          <w:sz w:val="22"/>
        </w:rPr>
        <w:t>a little culture,</w:t>
      </w:r>
    </w:p>
    <w:p>
      <w:r>
        <w:rPr>
          <w:rFonts w:ascii="Arial" w:hAnsi="Arial" w:eastAsia="Arial"/>
          <w:b w:val="0"/>
          <w:sz w:val="22"/>
        </w:rPr>
        <w:t>oh, how gloriously they do bring such great light to the eyes,</w:t>
      </w:r>
    </w:p>
    <w:p>
      <w:r>
        <w:rPr>
          <w:rFonts w:ascii="Arial" w:hAnsi="Arial" w:eastAsia="Arial"/>
          <w:b w:val="0"/>
          <w:sz w:val="22"/>
        </w:rPr>
        <w:t>and do fill your heart with warmth,</w:t>
      </w:r>
    </w:p>
    <w:p>
      <w:r>
        <w:rPr>
          <w:rFonts w:ascii="Arial" w:hAnsi="Arial" w:eastAsia="Arial"/>
          <w:b w:val="0"/>
          <w:sz w:val="22"/>
        </w:rPr>
        <w:t>as you wander back and forth,</w:t>
      </w:r>
    </w:p>
    <w:p>
      <w:r>
        <w:rPr>
          <w:rFonts w:ascii="Arial" w:hAnsi="Arial" w:eastAsia="Arial"/>
          <w:b w:val="0"/>
          <w:sz w:val="22"/>
        </w:rPr>
        <w:t>and elevate the mind,</w:t>
      </w:r>
    </w:p>
    <w:p>
      <w:r>
        <w:rPr>
          <w:rFonts w:ascii="Arial" w:hAnsi="Arial" w:eastAsia="Arial"/>
          <w:b w:val="0"/>
          <w:sz w:val="22"/>
        </w:rPr>
        <w:t>in a simple time,</w:t>
      </w:r>
    </w:p>
    <w:p>
      <w:r>
        <w:rPr>
          <w:rFonts w:ascii="Arial" w:hAnsi="Arial" w:eastAsia="Arial"/>
          <w:b w:val="0"/>
          <w:sz w:val="22"/>
        </w:rPr>
        <w:t>that is as if sitting in the sun,</w:t>
      </w:r>
    </w:p>
    <w:p>
      <w:r>
        <w:rPr>
          <w:rFonts w:ascii="Arial" w:hAnsi="Arial" w:eastAsia="Arial"/>
          <w:b w:val="0"/>
          <w:sz w:val="22"/>
        </w:rPr>
        <w:t>yes, oh, what great inspiration does come,</w:t>
      </w:r>
    </w:p>
    <w:p>
      <w:r>
        <w:rPr>
          <w:rFonts w:ascii="Arial" w:hAnsi="Arial" w:eastAsia="Arial"/>
          <w:b w:val="0"/>
          <w:sz w:val="22"/>
        </w:rPr>
        <w:t>with a mind so uncluttered,</w:t>
      </w:r>
    </w:p>
    <w:p>
      <w:r>
        <w:rPr>
          <w:rFonts w:ascii="Arial" w:hAnsi="Arial" w:eastAsia="Arial"/>
          <w:b w:val="0"/>
          <w:sz w:val="22"/>
        </w:rPr>
        <w:t>and filled with inquisitiveness,</w:t>
      </w:r>
    </w:p>
    <w:p>
      <w:r>
        <w:rPr>
          <w:rFonts w:ascii="Arial" w:hAnsi="Arial" w:eastAsia="Arial"/>
          <w:b w:val="0"/>
          <w:sz w:val="22"/>
        </w:rPr>
        <w:t>and filled with awe at the works of nature,</w:t>
      </w:r>
    </w:p>
    <w:p>
      <w:r>
        <w:rPr>
          <w:rFonts w:ascii="Arial" w:hAnsi="Arial" w:eastAsia="Arial"/>
          <w:b w:val="0"/>
          <w:sz w:val="22"/>
        </w:rPr>
        <w:t>and the peoples of the Earth,</w:t>
      </w:r>
    </w:p>
    <w:p>
      <w:r>
        <w:rPr>
          <w:rFonts w:ascii="Arial" w:hAnsi="Arial" w:eastAsia="Arial"/>
          <w:b w:val="0"/>
          <w:sz w:val="22"/>
        </w:rPr>
        <w:t>and the technologies that give the Earth such worth,</w:t>
      </w:r>
    </w:p>
    <w:p>
      <w:r>
        <w:rPr>
          <w:rFonts w:ascii="Arial" w:hAnsi="Arial" w:eastAsia="Arial"/>
          <w:b w:val="0"/>
          <w:sz w:val="22"/>
        </w:rPr>
        <w:t>and how rapidly and magnificently they come,</w:t>
      </w:r>
    </w:p>
    <w:p>
      <w:r>
        <w:rPr>
          <w:rFonts w:ascii="Arial" w:hAnsi="Arial" w:eastAsia="Arial"/>
          <w:b w:val="0"/>
          <w:sz w:val="22"/>
        </w:rPr>
        <w:t>in a split second with a mind so calm,</w:t>
      </w:r>
    </w:p>
    <w:p>
      <w:r>
        <w:rPr>
          <w:rFonts w:ascii="Arial" w:hAnsi="Arial" w:eastAsia="Arial"/>
          <w:b w:val="0"/>
          <w:sz w:val="22"/>
        </w:rPr>
        <w:t>and with no weariness from mental stress,</w:t>
      </w:r>
    </w:p>
    <w:p>
      <w:r>
        <w:rPr>
          <w:rFonts w:ascii="Arial" w:hAnsi="Arial" w:eastAsia="Arial"/>
          <w:b w:val="0"/>
          <w:sz w:val="22"/>
        </w:rPr>
        <w:t>and physical stress inhibiting your thinking,</w:t>
      </w:r>
    </w:p>
    <w:p>
      <w:r>
        <w:rPr>
          <w:rFonts w:ascii="Arial" w:hAnsi="Arial" w:eastAsia="Arial"/>
          <w:b w:val="0"/>
          <w:sz w:val="22"/>
        </w:rPr>
        <w:t>how easy and enjoyable it is as you are one with the world,</w:t>
      </w:r>
    </w:p>
    <w:p>
      <w:r>
        <w:rPr>
          <w:rFonts w:ascii="Arial" w:hAnsi="Arial" w:eastAsia="Arial"/>
          <w:b w:val="0"/>
          <w:sz w:val="22"/>
        </w:rPr>
        <w:t>and as inspiration brings great creativity,</w:t>
      </w:r>
    </w:p>
    <w:p>
      <w:r>
        <w:rPr>
          <w:rFonts w:ascii="Arial" w:hAnsi="Arial" w:eastAsia="Arial"/>
          <w:b w:val="0"/>
          <w:sz w:val="22"/>
        </w:rPr>
        <w:t>and as your thoughts they fly through your brain,</w:t>
      </w:r>
    </w:p>
    <w:p>
      <w:r>
        <w:rPr>
          <w:rFonts w:ascii="Arial" w:hAnsi="Arial" w:eastAsia="Arial"/>
          <w:b w:val="0"/>
          <w:sz w:val="22"/>
        </w:rPr>
        <w:t>happiness reigns,</w:t>
      </w:r>
    </w:p>
    <w:p>
      <w:r>
        <w:rPr>
          <w:rFonts w:ascii="Arial" w:hAnsi="Arial" w:eastAsia="Arial"/>
          <w:b w:val="0"/>
          <w:sz w:val="22"/>
        </w:rPr>
        <w:t>and time passes in the blink of an eye,</w:t>
      </w:r>
    </w:p>
    <w:p>
      <w:r>
        <w:rPr>
          <w:rFonts w:ascii="Arial" w:hAnsi="Arial" w:eastAsia="Arial"/>
          <w:b w:val="0"/>
          <w:sz w:val="22"/>
        </w:rPr>
        <w:t>and thoughts they come without struggle,</w:t>
      </w:r>
    </w:p>
    <w:p>
      <w:r>
        <w:rPr>
          <w:rFonts w:ascii="Arial" w:hAnsi="Arial" w:eastAsia="Arial"/>
          <w:b w:val="0"/>
          <w:sz w:val="22"/>
        </w:rPr>
        <w:t>and so easily without barely trying, and with no sighs,</w:t>
      </w:r>
    </w:p>
    <w:p>
      <w:r>
        <w:rPr>
          <w:rFonts w:ascii="Arial" w:hAnsi="Arial" w:eastAsia="Arial"/>
          <w:b w:val="0"/>
          <w:sz w:val="22"/>
        </w:rPr>
        <w:t>and there is only happiness and contentedness and smiles.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