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Water is a sin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A late-night cafe not far from Coney Island,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man looks up at the waiter,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water is a sin!!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give me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am I supposed to,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contemplate the world drinking an ocean?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 ocean will only take my mind nowhere,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not out of here,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 world is as bad as it has always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give me gin!!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spare me the excuses,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though I may seem a little drunken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can out argue the world,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could show you what I mean,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would be here your whole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bring me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bring me gin!!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Bring me a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drink gin to the 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toast this life,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will toast departed friends,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though I will probably drink myself to death,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will be better than this life will have been,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give me gin,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lots of gin!!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watch me grin,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watch me grin.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