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Wasted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Wasted kisses stood in a wilderness of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why did you come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did you come here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can see by the look on your face it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confirm that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say what you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isn't pleasant, but it is over forever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love is now like a ghost,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has walked through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here left alone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caged by the feelings that I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heart has been shattered,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lays in pieces on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wasted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coldness and a final end.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last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disappear into the history of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the history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you in my memory with the pain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pain inside of your choice to say goodbye.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a cold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cold day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cold day in the mind.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Winter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snowflakes in the sky and in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happier and freer than am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caged in my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caged by what you 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caged by the way that you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caged by the memory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heartbroken,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caged by the tears that I cannot stop shedding,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lost in the wilderness of my soul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in which direction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once was is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warmth is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only emptiness and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do not want to be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feelings are all over the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in which direction to go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left me like a ghost,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ghost who walked through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whereas in the past I thought we had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I went to hold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walked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ghost walks through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quickly faded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gone forever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