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Warts and all</w:t>
      </w:r>
    </w:p>
    <w:p/>
    <w:p>
      <w:r>
        <w:rPr>
          <w:rFonts w:ascii="Arial" w:hAnsi="Arial" w:eastAsia="Arial"/>
          <w:b w:val="0"/>
          <w:sz w:val="22"/>
        </w:rPr>
        <w:t>Warts and all,</w:t>
      </w:r>
    </w:p>
    <w:p>
      <w:r>
        <w:rPr>
          <w:rFonts w:ascii="Arial" w:hAnsi="Arial" w:eastAsia="Arial"/>
          <w:b w:val="0"/>
          <w:sz w:val="22"/>
        </w:rPr>
        <w:t>us humans,</w:t>
      </w:r>
    </w:p>
    <w:p>
      <w:r>
        <w:rPr>
          <w:rFonts w:ascii="Arial" w:hAnsi="Arial" w:eastAsia="Arial"/>
          <w:b w:val="0"/>
          <w:sz w:val="22"/>
        </w:rPr>
        <w:t>we struggle and fall,</w:t>
      </w:r>
    </w:p>
    <w:p>
      <w:r>
        <w:rPr>
          <w:rFonts w:ascii="Arial" w:hAnsi="Arial" w:eastAsia="Arial"/>
          <w:b w:val="0"/>
          <w:sz w:val="22"/>
        </w:rPr>
        <w:t>we rise and we crawl,</w:t>
      </w:r>
    </w:p>
    <w:p>
      <w:r>
        <w:rPr>
          <w:rFonts w:ascii="Arial" w:hAnsi="Arial" w:eastAsia="Arial"/>
          <w:b w:val="0"/>
          <w:sz w:val="22"/>
        </w:rPr>
        <w:t>and we learn,</w:t>
      </w:r>
    </w:p>
    <w:p>
      <w:r>
        <w:rPr>
          <w:rFonts w:ascii="Arial" w:hAnsi="Arial" w:eastAsia="Arial"/>
          <w:b w:val="0"/>
          <w:sz w:val="22"/>
        </w:rPr>
        <w:t>and we learn nothing at all,</w:t>
      </w:r>
    </w:p>
    <w:p>
      <w:r>
        <w:rPr>
          <w:rFonts w:ascii="Arial" w:hAnsi="Arial" w:eastAsia="Arial"/>
          <w:b w:val="0"/>
          <w:sz w:val="22"/>
        </w:rPr>
        <w:t>and the frailties of the human condition,</w:t>
      </w:r>
    </w:p>
    <w:p>
      <w:r>
        <w:rPr>
          <w:rFonts w:ascii="Arial" w:hAnsi="Arial" w:eastAsia="Arial"/>
          <w:b w:val="0"/>
          <w:sz w:val="22"/>
        </w:rPr>
        <w:t>are scary to all,</w:t>
      </w:r>
    </w:p>
    <w:p>
      <w:r>
        <w:rPr>
          <w:rFonts w:ascii="Arial" w:hAnsi="Arial" w:eastAsia="Arial"/>
          <w:b w:val="0"/>
          <w:sz w:val="22"/>
        </w:rPr>
        <w:t>but the strengths,</w:t>
      </w:r>
    </w:p>
    <w:p>
      <w:r>
        <w:rPr>
          <w:rFonts w:ascii="Arial" w:hAnsi="Arial" w:eastAsia="Arial"/>
          <w:b w:val="0"/>
          <w:sz w:val="22"/>
        </w:rPr>
        <w:t>they help us balance all,</w:t>
      </w:r>
    </w:p>
    <w:p>
      <w:r>
        <w:rPr>
          <w:rFonts w:ascii="Arial" w:hAnsi="Arial" w:eastAsia="Arial"/>
          <w:b w:val="0"/>
          <w:sz w:val="22"/>
        </w:rPr>
        <w:t>and if we are educated,</w:t>
      </w:r>
    </w:p>
    <w:p>
      <w:r>
        <w:rPr>
          <w:rFonts w:ascii="Arial" w:hAnsi="Arial" w:eastAsia="Arial"/>
          <w:b w:val="0"/>
          <w:sz w:val="22"/>
        </w:rPr>
        <w:t>all the emotions and the feelings,</w:t>
      </w:r>
    </w:p>
    <w:p>
      <w:r>
        <w:rPr>
          <w:rFonts w:ascii="Arial" w:hAnsi="Arial" w:eastAsia="Arial"/>
          <w:b w:val="0"/>
          <w:sz w:val="22"/>
        </w:rPr>
        <w:t>and the inner most workings of our heart mind and soul,</w:t>
      </w:r>
    </w:p>
    <w:p>
      <w:r>
        <w:rPr>
          <w:rFonts w:ascii="Arial" w:hAnsi="Arial" w:eastAsia="Arial"/>
          <w:b w:val="0"/>
          <w:sz w:val="22"/>
        </w:rPr>
        <w:t>if we are learned, we are rarely phased,</w:t>
      </w:r>
    </w:p>
    <w:p>
      <w:r>
        <w:rPr>
          <w:rFonts w:ascii="Arial" w:hAnsi="Arial" w:eastAsia="Arial"/>
          <w:b w:val="0"/>
          <w:sz w:val="22"/>
        </w:rPr>
        <w:t>and no matter the mountains in front of us,</w:t>
      </w:r>
    </w:p>
    <w:p>
      <w:r>
        <w:rPr>
          <w:rFonts w:ascii="Arial" w:hAnsi="Arial" w:eastAsia="Arial"/>
          <w:b w:val="0"/>
          <w:sz w:val="22"/>
        </w:rPr>
        <w:t>nothing is unconquerable,</w:t>
      </w:r>
    </w:p>
    <w:p>
      <w:r>
        <w:rPr>
          <w:rFonts w:ascii="Arial" w:hAnsi="Arial" w:eastAsia="Arial"/>
          <w:b w:val="0"/>
          <w:sz w:val="22"/>
        </w:rPr>
        <w:t>and the road through life,</w:t>
      </w:r>
    </w:p>
    <w:p>
      <w:r>
        <w:rPr>
          <w:rFonts w:ascii="Arial" w:hAnsi="Arial" w:eastAsia="Arial"/>
          <w:b w:val="0"/>
          <w:sz w:val="22"/>
        </w:rPr>
        <w:t>the road through life is smoother for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