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War, we make and mend,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our troubled times we do our best,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persevere and if we survive, we are blessed,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luck and fortitude can be a second guess,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matter the mind or the intellect,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split-second decision can bring about great distress,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screams and the sighs can easily appear,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death it haunts us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all, who walk the grounds where war appears,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is created in such misunderstanding and malcontent,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leaves haunted looks,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limbs blown off,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people shot through with bullets,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vicious brutal people who barely repent,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the blood soaks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fills the eyes millions of times,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easily we become subhuman,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guided by our leaders lies,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what has this world become,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we have not stopped killing after thousands of years,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stones and rocks,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swords and knives,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bombs,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bullets and guns,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many times as we can,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such great blood lust in humanities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human race,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of which, does so often,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so horrifically come undone.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