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War</w:t>
      </w:r>
    </w:p>
    <w:p/>
    <w:p>
      <w:r>
        <w:rPr>
          <w:rFonts w:ascii="Arial" w:hAnsi="Arial" w:eastAsia="Arial"/>
          <w:b w:val="0"/>
          <w:sz w:val="22"/>
        </w:rPr>
        <w:t>There is barely anything to eat,</w:t>
      </w:r>
    </w:p>
    <w:p>
      <w:r>
        <w:rPr>
          <w:rFonts w:ascii="Arial" w:hAnsi="Arial" w:eastAsia="Arial"/>
          <w:b w:val="0"/>
          <w:sz w:val="22"/>
        </w:rPr>
        <w:t>but there is a war,</w:t>
      </w:r>
    </w:p>
    <w:p>
      <w:r>
        <w:rPr>
          <w:rFonts w:ascii="Arial" w:hAnsi="Arial" w:eastAsia="Arial"/>
          <w:b w:val="0"/>
          <w:sz w:val="22"/>
        </w:rPr>
        <w:t>war once more,</w:t>
      </w:r>
    </w:p>
    <w:p>
      <w:r>
        <w:rPr>
          <w:rFonts w:ascii="Arial" w:hAnsi="Arial" w:eastAsia="Arial"/>
          <w:b w:val="0"/>
          <w:sz w:val="22"/>
        </w:rPr>
        <w:t>and there is no time to die peacefully,</w:t>
      </w:r>
    </w:p>
    <w:p>
      <w:r>
        <w:rPr>
          <w:rFonts w:ascii="Arial" w:hAnsi="Arial" w:eastAsia="Arial"/>
          <w:b w:val="0"/>
          <w:sz w:val="22"/>
        </w:rPr>
        <w:t>and death it comes so easily,</w:t>
      </w:r>
    </w:p>
    <w:p>
      <w:r>
        <w:rPr>
          <w:rFonts w:ascii="Arial" w:hAnsi="Arial" w:eastAsia="Arial"/>
          <w:b w:val="0"/>
          <w:sz w:val="22"/>
        </w:rPr>
        <w:t>and life,</w:t>
      </w:r>
    </w:p>
    <w:p>
      <w:r>
        <w:rPr>
          <w:rFonts w:ascii="Arial" w:hAnsi="Arial" w:eastAsia="Arial"/>
          <w:b w:val="0"/>
          <w:sz w:val="22"/>
        </w:rPr>
        <w:t>people fight hard to keep it,</w:t>
      </w:r>
    </w:p>
    <w:p>
      <w:r>
        <w:rPr>
          <w:rFonts w:ascii="Arial" w:hAnsi="Arial" w:eastAsia="Arial"/>
          <w:b w:val="0"/>
          <w:sz w:val="22"/>
        </w:rPr>
        <w:t>but often keeping life is impossible,</w:t>
      </w:r>
    </w:p>
    <w:p>
      <w:r>
        <w:rPr>
          <w:rFonts w:ascii="Arial" w:hAnsi="Arial" w:eastAsia="Arial"/>
          <w:b w:val="0"/>
          <w:sz w:val="22"/>
        </w:rPr>
        <w:t>and there is little chance of holding onto life at all,</w:t>
      </w:r>
    </w:p>
    <w:p>
      <w:r>
        <w:rPr>
          <w:rFonts w:ascii="Arial" w:hAnsi="Arial" w:eastAsia="Arial"/>
          <w:b w:val="0"/>
          <w:sz w:val="22"/>
        </w:rPr>
        <w:t>for in the struggle,</w:t>
      </w:r>
    </w:p>
    <w:p>
      <w:r>
        <w:rPr>
          <w:rFonts w:ascii="Arial" w:hAnsi="Arial" w:eastAsia="Arial"/>
          <w:b w:val="0"/>
          <w:sz w:val="22"/>
        </w:rPr>
        <w:t>what priorities are given to ways to save life,</w:t>
      </w:r>
    </w:p>
    <w:p>
      <w:r>
        <w:rPr>
          <w:rFonts w:ascii="Arial" w:hAnsi="Arial" w:eastAsia="Arial"/>
          <w:b w:val="0"/>
          <w:sz w:val="22"/>
        </w:rPr>
        <w:t>not much at all,</w:t>
      </w:r>
    </w:p>
    <w:p>
      <w:r>
        <w:rPr>
          <w:rFonts w:ascii="Arial" w:hAnsi="Arial" w:eastAsia="Arial"/>
          <w:b w:val="0"/>
          <w:sz w:val="22"/>
        </w:rPr>
        <w:t>and in this fight and in this struggle,</w:t>
      </w:r>
    </w:p>
    <w:p>
      <w:r>
        <w:rPr>
          <w:rFonts w:ascii="Arial" w:hAnsi="Arial" w:eastAsia="Arial"/>
          <w:b w:val="0"/>
          <w:sz w:val="22"/>
        </w:rPr>
        <w:t>amidst the bullets the bombs,</w:t>
      </w:r>
    </w:p>
    <w:p>
      <w:r>
        <w:rPr>
          <w:rFonts w:ascii="Arial" w:hAnsi="Arial" w:eastAsia="Arial"/>
          <w:b w:val="0"/>
          <w:sz w:val="22"/>
        </w:rPr>
        <w:t>and the explosions if you do not kill you will be killed,</w:t>
      </w:r>
    </w:p>
    <w:p>
      <w:r>
        <w:rPr>
          <w:rFonts w:ascii="Arial" w:hAnsi="Arial" w:eastAsia="Arial"/>
          <w:b w:val="0"/>
          <w:sz w:val="22"/>
        </w:rPr>
        <w:t>and if you lose you will die on a foreign field,</w:t>
      </w:r>
    </w:p>
    <w:p>
      <w:r>
        <w:rPr>
          <w:rFonts w:ascii="Arial" w:hAnsi="Arial" w:eastAsia="Arial"/>
          <w:b w:val="0"/>
          <w:sz w:val="22"/>
        </w:rPr>
        <w:t>and not see your family ever again,</w:t>
      </w:r>
    </w:p>
    <w:p>
      <w:r>
        <w:rPr>
          <w:rFonts w:ascii="Arial" w:hAnsi="Arial" w:eastAsia="Arial"/>
          <w:b w:val="0"/>
          <w:sz w:val="22"/>
        </w:rPr>
        <w:t>because in the inhumanity of humanity,</w:t>
      </w:r>
    </w:p>
    <w:p>
      <w:r>
        <w:rPr>
          <w:rFonts w:ascii="Arial" w:hAnsi="Arial" w:eastAsia="Arial"/>
          <w:b w:val="0"/>
          <w:sz w:val="22"/>
        </w:rPr>
        <w:t>there is such brutal depravity,</w:t>
      </w:r>
    </w:p>
    <w:p>
      <w:r>
        <w:rPr>
          <w:rFonts w:ascii="Arial" w:hAnsi="Arial" w:eastAsia="Arial"/>
          <w:b w:val="0"/>
          <w:sz w:val="22"/>
        </w:rPr>
        <w:t>and then you will lay in your grave forevermore,</w:t>
      </w:r>
    </w:p>
    <w:p>
      <w:r>
        <w:rPr>
          <w:rFonts w:ascii="Arial" w:hAnsi="Arial" w:eastAsia="Arial"/>
          <w:b w:val="0"/>
          <w:sz w:val="22"/>
        </w:rPr>
        <w:t>because war is hell,</w:t>
      </w:r>
    </w:p>
    <w:p>
      <w:r>
        <w:rPr>
          <w:rFonts w:ascii="Arial" w:hAnsi="Arial" w:eastAsia="Arial"/>
          <w:b w:val="0"/>
          <w:sz w:val="22"/>
        </w:rPr>
        <w:t>war is hell, a hell,</w:t>
      </w:r>
    </w:p>
    <w:p>
      <w:r>
        <w:rPr>
          <w:rFonts w:ascii="Arial" w:hAnsi="Arial" w:eastAsia="Arial"/>
          <w:b w:val="0"/>
          <w:sz w:val="22"/>
        </w:rPr>
        <w:t>that throughout the history of humanity,</w:t>
      </w:r>
    </w:p>
    <w:p>
      <w:r>
        <w:rPr>
          <w:rFonts w:ascii="Arial" w:hAnsi="Arial" w:eastAsia="Arial"/>
          <w:b w:val="0"/>
          <w:sz w:val="22"/>
        </w:rPr>
        <w:t>never seems to end,</w:t>
      </w:r>
    </w:p>
    <w:p>
      <w:r>
        <w:rPr>
          <w:rFonts w:ascii="Arial" w:hAnsi="Arial" w:eastAsia="Arial"/>
          <w:b w:val="0"/>
          <w:sz w:val="22"/>
        </w:rPr>
        <w:t>and death, death it takes a lot to comprehend,</w:t>
      </w:r>
    </w:p>
    <w:p>
      <w:r>
        <w:rPr>
          <w:rFonts w:ascii="Arial" w:hAnsi="Arial" w:eastAsia="Arial"/>
          <w:b w:val="0"/>
          <w:sz w:val="22"/>
        </w:rPr>
        <w:t>because it does not care how it takes you away,</w:t>
      </w:r>
    </w:p>
    <w:p>
      <w:r>
        <w:rPr>
          <w:rFonts w:ascii="Arial" w:hAnsi="Arial" w:eastAsia="Arial"/>
          <w:b w:val="0"/>
          <w:sz w:val="22"/>
        </w:rPr>
        <w:t>or how it shuffles you off this mortal coil,</w:t>
      </w:r>
    </w:p>
    <w:p>
      <w:r>
        <w:rPr>
          <w:rFonts w:ascii="Arial" w:hAnsi="Arial" w:eastAsia="Arial"/>
          <w:b w:val="0"/>
          <w:sz w:val="22"/>
        </w:rPr>
        <w:t>but it will happily shuffle people off,</w:t>
      </w:r>
    </w:p>
    <w:p>
      <w:r>
        <w:rPr>
          <w:rFonts w:ascii="Arial" w:hAnsi="Arial" w:eastAsia="Arial"/>
          <w:b w:val="0"/>
          <w:sz w:val="22"/>
        </w:rPr>
        <w:t>until the heavens fall into the bloodied soil,</w:t>
      </w:r>
    </w:p>
    <w:p>
      <w:r>
        <w:rPr>
          <w:rFonts w:ascii="Arial" w:hAnsi="Arial" w:eastAsia="Arial"/>
          <w:b w:val="0"/>
          <w:sz w:val="22"/>
        </w:rPr>
        <w:t>and in the evil of men there is a loss of control,</w:t>
      </w:r>
    </w:p>
    <w:p>
      <w:r>
        <w:rPr>
          <w:rFonts w:ascii="Arial" w:hAnsi="Arial" w:eastAsia="Arial"/>
          <w:b w:val="0"/>
          <w:sz w:val="22"/>
        </w:rPr>
        <w:t>and a lack of common sense,</w:t>
      </w:r>
    </w:p>
    <w:p>
      <w:r>
        <w:rPr>
          <w:rFonts w:ascii="Arial" w:hAnsi="Arial" w:eastAsia="Arial"/>
          <w:b w:val="0"/>
          <w:sz w:val="22"/>
        </w:rPr>
        <w:t>and humanity repeats itself,</w:t>
      </w:r>
    </w:p>
    <w:p>
      <w:r>
        <w:rPr>
          <w:rFonts w:ascii="Arial" w:hAnsi="Arial" w:eastAsia="Arial"/>
          <w:b w:val="0"/>
          <w:sz w:val="22"/>
        </w:rPr>
        <w:t>again and again,</w:t>
      </w:r>
    </w:p>
    <w:p>
      <w:r>
        <w:rPr>
          <w:rFonts w:ascii="Arial" w:hAnsi="Arial" w:eastAsia="Arial"/>
          <w:b w:val="0"/>
          <w:sz w:val="22"/>
        </w:rPr>
        <w:t>and because of the lack of common sense,</w:t>
      </w:r>
    </w:p>
    <w:p>
      <w:r>
        <w:rPr>
          <w:rFonts w:ascii="Arial" w:hAnsi="Arial" w:eastAsia="Arial"/>
          <w:b w:val="0"/>
          <w:sz w:val="22"/>
        </w:rPr>
        <w:t>and control there is a massive loss of life,</w:t>
      </w:r>
    </w:p>
    <w:p>
      <w:r>
        <w:rPr>
          <w:rFonts w:ascii="Arial" w:hAnsi="Arial" w:eastAsia="Arial"/>
          <w:b w:val="0"/>
          <w:sz w:val="22"/>
        </w:rPr>
        <w:t>and humanity never seems to learn,</w:t>
      </w:r>
    </w:p>
    <w:p>
      <w:r>
        <w:rPr>
          <w:rFonts w:ascii="Arial" w:hAnsi="Arial" w:eastAsia="Arial"/>
          <w:b w:val="0"/>
          <w:sz w:val="22"/>
        </w:rPr>
        <w:t>no matter how much people pray because,</w:t>
      </w:r>
    </w:p>
    <w:p>
      <w:r>
        <w:rPr>
          <w:rFonts w:ascii="Arial" w:hAnsi="Arial" w:eastAsia="Arial"/>
          <w:b w:val="0"/>
          <w:sz w:val="22"/>
        </w:rPr>
        <w:t>because bad decisions are continually made each day,</w:t>
      </w:r>
    </w:p>
    <w:p>
      <w:r>
        <w:rPr>
          <w:rFonts w:ascii="Arial" w:hAnsi="Arial" w:eastAsia="Arial"/>
          <w:b w:val="0"/>
          <w:sz w:val="22"/>
        </w:rPr>
        <w:t>and in the evil of men,</w:t>
      </w:r>
    </w:p>
    <w:p>
      <w:r>
        <w:rPr>
          <w:rFonts w:ascii="Arial" w:hAnsi="Arial" w:eastAsia="Arial"/>
          <w:b w:val="0"/>
          <w:sz w:val="22"/>
        </w:rPr>
        <w:t>in the evil of men how weak are they.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