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Wanton and wild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Wanton, wild and weird, so it comes,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from out of nowhere from amongst the trees,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 sounds it makes are of pandemonium,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so surreal, it is hard to believe,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what stands before me,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does not look like you or I, but of the galaxy,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from a distant place,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that has barely seen the sun,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it blinks, and so do I,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 am wondering at it,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it at I as one,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as the wind it blows,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 leaves, it tries to speak,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but with a foreign tongue,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now, what could be this creature before me,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 see but of it I have no recognition,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I am captured at such a sight,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though it does not scare me,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 am taken aback in wonder,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with a little fright,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then, we are quickly and inexplicably,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strangers from other worlds, passing gently into the night.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