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Walking away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Walking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forever and a day.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Walking far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away with nothing to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with only misery in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tears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tears me painfully apart,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destroys my mind, when I think of the heartache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have sent my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were so cruel to me and vicious,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bitter and played me like a symphony,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is not what should have been,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certainly not how I ever wished it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wanted love.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wanted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wanted love not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walking away as far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off to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off to sea to forget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forget about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never forget what heartache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be more compassionate,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of you when I find a love so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certainly will not treat them like you treated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am off to sea to forget about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forget about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better that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only brought me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only brought me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