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Walk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Walk.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not talk.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Walk and be.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Walk and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stride forwards towards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walk,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do not talk,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just walk,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be, be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if you stay behind there is only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your brain how rattled is your sanity,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begin your journey in solitude,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run as fast as you can,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run like the devil is behind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escape the shadows,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they plot to belittle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where they plot to damage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where they aim to break your spirit,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damage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damage your beliefs and damage what you feel,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run, run like the devil is behind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never mind the town that you left behind,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is not worth keeping it in your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best that you stride forwards towards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you have to part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do, anything that you can to escape the town,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brought you so much unhappiness,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much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they have no minds except of the evil kind,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better off by leaving it far behind,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there is no life living there and only despair,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get the hell out of there,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go somewhere for which you do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go anywhere,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stay anywhere but there,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fear for your heart and mind if you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why the hell should you care to be elsewhere,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elsewhere is far better than in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despair it is true.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