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Wake up late</w:t>
      </w:r>
    </w:p>
    <w:p/>
    <w:p>
      <w:r>
        <w:rPr>
          <w:rFonts w:ascii="Arial" w:hAnsi="Arial" w:eastAsia="Arial"/>
          <w:b w:val="0"/>
          <w:sz w:val="22"/>
        </w:rPr>
        <w:t>Wake up late,</w:t>
      </w:r>
    </w:p>
    <w:p>
      <w:r>
        <w:rPr>
          <w:rFonts w:ascii="Arial" w:hAnsi="Arial" w:eastAsia="Arial"/>
          <w:b w:val="0"/>
          <w:sz w:val="22"/>
        </w:rPr>
        <w:t>eat cake</w:t>
      </w:r>
    </w:p>
    <w:p>
      <w:r>
        <w:rPr>
          <w:rFonts w:ascii="Arial" w:hAnsi="Arial" w:eastAsia="Arial"/>
          <w:b w:val="0"/>
          <w:sz w:val="22"/>
        </w:rPr>
        <w:t>sit in the sunlight and bake,</w:t>
      </w:r>
    </w:p>
    <w:p>
      <w:r>
        <w:rPr>
          <w:rFonts w:ascii="Arial" w:hAnsi="Arial" w:eastAsia="Arial"/>
          <w:b w:val="0"/>
          <w:sz w:val="22"/>
        </w:rPr>
        <w:t>and take time,</w:t>
      </w:r>
    </w:p>
    <w:p>
      <w:r>
        <w:rPr>
          <w:rFonts w:ascii="Arial" w:hAnsi="Arial" w:eastAsia="Arial"/>
          <w:b w:val="0"/>
          <w:sz w:val="22"/>
        </w:rPr>
        <w:t>take time to contemplate,</w:t>
      </w:r>
    </w:p>
    <w:p>
      <w:r>
        <w:rPr>
          <w:rFonts w:ascii="Arial" w:hAnsi="Arial" w:eastAsia="Arial"/>
          <w:b w:val="0"/>
          <w:sz w:val="22"/>
        </w:rPr>
        <w:t>and wait,</w:t>
      </w:r>
    </w:p>
    <w:p>
      <w:r>
        <w:rPr>
          <w:rFonts w:ascii="Arial" w:hAnsi="Arial" w:eastAsia="Arial"/>
          <w:b w:val="0"/>
          <w:sz w:val="22"/>
        </w:rPr>
        <w:t>wait for the sunshine rays to fall upon your face,</w:t>
      </w:r>
    </w:p>
    <w:p>
      <w:r>
        <w:rPr>
          <w:rFonts w:ascii="Arial" w:hAnsi="Arial" w:eastAsia="Arial"/>
          <w:b w:val="0"/>
          <w:sz w:val="22"/>
        </w:rPr>
        <w:t>and relax,</w:t>
      </w:r>
    </w:p>
    <w:p>
      <w:r>
        <w:rPr>
          <w:rFonts w:ascii="Arial" w:hAnsi="Arial" w:eastAsia="Arial"/>
          <w:b w:val="0"/>
          <w:sz w:val="22"/>
        </w:rPr>
        <w:t>and meditate,</w:t>
      </w:r>
    </w:p>
    <w:p>
      <w:r>
        <w:rPr>
          <w:rFonts w:ascii="Arial" w:hAnsi="Arial" w:eastAsia="Arial"/>
          <w:b w:val="0"/>
          <w:sz w:val="22"/>
        </w:rPr>
        <w:t>and don't hesitate,</w:t>
      </w:r>
    </w:p>
    <w:p>
      <w:r>
        <w:rPr>
          <w:rFonts w:ascii="Arial" w:hAnsi="Arial" w:eastAsia="Arial"/>
          <w:b w:val="0"/>
          <w:sz w:val="22"/>
        </w:rPr>
        <w:t>and clear your mind,</w:t>
      </w:r>
    </w:p>
    <w:p>
      <w:r>
        <w:rPr>
          <w:rFonts w:ascii="Arial" w:hAnsi="Arial" w:eastAsia="Arial"/>
          <w:b w:val="0"/>
          <w:sz w:val="22"/>
        </w:rPr>
        <w:t>and think away,</w:t>
      </w:r>
    </w:p>
    <w:p>
      <w:r>
        <w:rPr>
          <w:rFonts w:ascii="Arial" w:hAnsi="Arial" w:eastAsia="Arial"/>
          <w:b w:val="0"/>
          <w:sz w:val="22"/>
        </w:rPr>
        <w:t>think happy thoughts,</w:t>
      </w:r>
    </w:p>
    <w:p>
      <w:r>
        <w:rPr>
          <w:rFonts w:ascii="Arial" w:hAnsi="Arial" w:eastAsia="Arial"/>
          <w:b w:val="0"/>
          <w:sz w:val="22"/>
        </w:rPr>
        <w:t>and positive thoughts,</w:t>
      </w:r>
    </w:p>
    <w:p>
      <w:r>
        <w:rPr>
          <w:rFonts w:ascii="Arial" w:hAnsi="Arial" w:eastAsia="Arial"/>
          <w:b w:val="0"/>
          <w:sz w:val="22"/>
        </w:rPr>
        <w:t>and inspiring thoughts,</w:t>
      </w:r>
    </w:p>
    <w:p>
      <w:r>
        <w:rPr>
          <w:rFonts w:ascii="Arial" w:hAnsi="Arial" w:eastAsia="Arial"/>
          <w:b w:val="0"/>
          <w:sz w:val="22"/>
        </w:rPr>
        <w:t>and don't stagnate,</w:t>
      </w:r>
    </w:p>
    <w:p>
      <w:r>
        <w:rPr>
          <w:rFonts w:ascii="Arial" w:hAnsi="Arial" w:eastAsia="Arial"/>
          <w:b w:val="0"/>
          <w:sz w:val="22"/>
        </w:rPr>
        <w:t>and look at the clear blue sky,</w:t>
      </w:r>
    </w:p>
    <w:p>
      <w:r>
        <w:rPr>
          <w:rFonts w:ascii="Arial" w:hAnsi="Arial" w:eastAsia="Arial"/>
          <w:b w:val="0"/>
          <w:sz w:val="22"/>
        </w:rPr>
        <w:t>and wonder why,</w:t>
      </w:r>
    </w:p>
    <w:p>
      <w:r>
        <w:rPr>
          <w:rFonts w:ascii="Arial" w:hAnsi="Arial" w:eastAsia="Arial"/>
          <w:b w:val="0"/>
          <w:sz w:val="22"/>
        </w:rPr>
        <w:t>wonder why it is blue,</w:t>
      </w:r>
    </w:p>
    <w:p>
      <w:r>
        <w:rPr>
          <w:rFonts w:ascii="Arial" w:hAnsi="Arial" w:eastAsia="Arial"/>
          <w:b w:val="0"/>
          <w:sz w:val="22"/>
        </w:rPr>
        <w:t>and imagine all the people living upstairs,</w:t>
      </w:r>
    </w:p>
    <w:p>
      <w:r>
        <w:rPr>
          <w:rFonts w:ascii="Arial" w:hAnsi="Arial" w:eastAsia="Arial"/>
          <w:b w:val="0"/>
          <w:sz w:val="22"/>
        </w:rPr>
        <w:t>and imagine what it would be like,</w:t>
      </w:r>
    </w:p>
    <w:p>
      <w:r>
        <w:rPr>
          <w:rFonts w:ascii="Arial" w:hAnsi="Arial" w:eastAsia="Arial"/>
          <w:b w:val="0"/>
          <w:sz w:val="22"/>
        </w:rPr>
        <w:t>if they could call out to you,</w:t>
      </w:r>
    </w:p>
    <w:p>
      <w:r>
        <w:rPr>
          <w:rFonts w:ascii="Arial" w:hAnsi="Arial" w:eastAsia="Arial"/>
          <w:b w:val="0"/>
          <w:sz w:val="22"/>
        </w:rPr>
        <w:t>and what would they say,</w:t>
      </w:r>
    </w:p>
    <w:p>
      <w:r>
        <w:rPr>
          <w:rFonts w:ascii="Arial" w:hAnsi="Arial" w:eastAsia="Arial"/>
          <w:b w:val="0"/>
          <w:sz w:val="22"/>
        </w:rPr>
        <w:t>would they be happy,</w:t>
      </w:r>
    </w:p>
    <w:p>
      <w:r>
        <w:rPr>
          <w:rFonts w:ascii="Arial" w:hAnsi="Arial" w:eastAsia="Arial"/>
          <w:b w:val="0"/>
          <w:sz w:val="22"/>
        </w:rPr>
        <w:t>or would they be sad,</w:t>
      </w:r>
    </w:p>
    <w:p>
      <w:r>
        <w:rPr>
          <w:rFonts w:ascii="Arial" w:hAnsi="Arial" w:eastAsia="Arial"/>
          <w:b w:val="0"/>
          <w:sz w:val="22"/>
        </w:rPr>
        <w:t>and would they be depressed,</w:t>
      </w:r>
    </w:p>
    <w:p>
      <w:r>
        <w:rPr>
          <w:rFonts w:ascii="Arial" w:hAnsi="Arial" w:eastAsia="Arial"/>
          <w:b w:val="0"/>
          <w:sz w:val="22"/>
        </w:rPr>
        <w:t>and think they were in a terrible state,</w:t>
      </w:r>
    </w:p>
    <w:p>
      <w:r>
        <w:rPr>
          <w:rFonts w:ascii="Arial" w:hAnsi="Arial" w:eastAsia="Arial"/>
          <w:b w:val="0"/>
          <w:sz w:val="22"/>
        </w:rPr>
        <w:t>or would they be jolly and filled with glee,</w:t>
      </w:r>
    </w:p>
    <w:p>
      <w:r>
        <w:rPr>
          <w:rFonts w:ascii="Arial" w:hAnsi="Arial" w:eastAsia="Arial"/>
          <w:b w:val="0"/>
          <w:sz w:val="22"/>
        </w:rPr>
        <w:t>and be ecstatic and dancing in revelry,</w:t>
      </w:r>
    </w:p>
    <w:p>
      <w:r>
        <w:rPr>
          <w:rFonts w:ascii="Arial" w:hAnsi="Arial" w:eastAsia="Arial"/>
          <w:b w:val="0"/>
          <w:sz w:val="22"/>
        </w:rPr>
        <w:t>and happy to escape their old lives on Earth,</w:t>
      </w:r>
    </w:p>
    <w:p>
      <w:r>
        <w:rPr>
          <w:rFonts w:ascii="Arial" w:hAnsi="Arial" w:eastAsia="Arial"/>
          <w:b w:val="0"/>
          <w:sz w:val="22"/>
        </w:rPr>
        <w:t>and bemoan their life's worth,</w:t>
      </w:r>
    </w:p>
    <w:p>
      <w:r>
        <w:rPr>
          <w:rFonts w:ascii="Arial" w:hAnsi="Arial" w:eastAsia="Arial"/>
          <w:b w:val="0"/>
          <w:sz w:val="22"/>
        </w:rPr>
        <w:t>whilst crying countless tears,</w:t>
      </w:r>
    </w:p>
    <w:p>
      <w:r>
        <w:rPr>
          <w:rFonts w:ascii="Arial" w:hAnsi="Arial" w:eastAsia="Arial"/>
          <w:b w:val="0"/>
          <w:sz w:val="22"/>
        </w:rPr>
        <w:t>countless tears that fill up heaven,</w:t>
      </w:r>
    </w:p>
    <w:p>
      <w:r>
        <w:rPr>
          <w:rFonts w:ascii="Arial" w:hAnsi="Arial" w:eastAsia="Arial"/>
          <w:b w:val="0"/>
          <w:sz w:val="22"/>
        </w:rPr>
        <w:t>and wash everyone away,</w:t>
      </w:r>
    </w:p>
    <w:p>
      <w:r>
        <w:rPr>
          <w:rFonts w:ascii="Arial" w:hAnsi="Arial" w:eastAsia="Arial"/>
          <w:b w:val="0"/>
          <w:sz w:val="22"/>
        </w:rPr>
        <w:t>leaving only tears,</w:t>
      </w:r>
    </w:p>
    <w:p>
      <w:r>
        <w:rPr>
          <w:rFonts w:ascii="Arial" w:hAnsi="Arial" w:eastAsia="Arial"/>
          <w:b w:val="0"/>
          <w:sz w:val="22"/>
        </w:rPr>
        <w:t>and no happy days,</w:t>
      </w:r>
    </w:p>
    <w:p>
      <w:r>
        <w:rPr>
          <w:rFonts w:ascii="Arial" w:hAnsi="Arial" w:eastAsia="Arial"/>
          <w:b w:val="0"/>
          <w:sz w:val="22"/>
        </w:rPr>
        <w:t>no happy days,</w:t>
      </w:r>
    </w:p>
    <w:p>
      <w:r>
        <w:rPr>
          <w:rFonts w:ascii="Arial" w:hAnsi="Arial" w:eastAsia="Arial"/>
          <w:b w:val="0"/>
          <w:sz w:val="22"/>
        </w:rPr>
        <w:t>just sad days,</w:t>
      </w:r>
    </w:p>
    <w:p>
      <w:r>
        <w:rPr>
          <w:rFonts w:ascii="Arial" w:hAnsi="Arial" w:eastAsia="Arial"/>
          <w:b w:val="0"/>
          <w:sz w:val="22"/>
        </w:rPr>
        <w:t>days of misery that can never be replaced,</w:t>
      </w:r>
    </w:p>
    <w:p>
      <w:r>
        <w:rPr>
          <w:rFonts w:ascii="Arial" w:hAnsi="Arial" w:eastAsia="Arial"/>
          <w:b w:val="0"/>
          <w:sz w:val="22"/>
        </w:rPr>
        <w:t>oh, what a waste,</w:t>
      </w:r>
    </w:p>
    <w:p>
      <w:r>
        <w:rPr>
          <w:rFonts w:ascii="Arial" w:hAnsi="Arial" w:eastAsia="Arial"/>
          <w:b w:val="0"/>
          <w:sz w:val="22"/>
        </w:rPr>
        <w:t>oh, what a waste it would be,</w:t>
      </w:r>
    </w:p>
    <w:p>
      <w:r>
        <w:rPr>
          <w:rFonts w:ascii="Arial" w:hAnsi="Arial" w:eastAsia="Arial"/>
          <w:b w:val="0"/>
          <w:sz w:val="22"/>
        </w:rPr>
        <w:t>and a terrible shame,</w:t>
      </w:r>
    </w:p>
    <w:p>
      <w:r>
        <w:rPr>
          <w:rFonts w:ascii="Arial" w:hAnsi="Arial" w:eastAsia="Arial"/>
          <w:b w:val="0"/>
          <w:sz w:val="22"/>
        </w:rPr>
        <w:t>and imagine God banging on the walls of heaven,</w:t>
      </w:r>
    </w:p>
    <w:p>
      <w:r>
        <w:rPr>
          <w:rFonts w:ascii="Arial" w:hAnsi="Arial" w:eastAsia="Arial"/>
          <w:b w:val="0"/>
          <w:sz w:val="22"/>
        </w:rPr>
        <w:t>in frustration and pain,</w:t>
      </w:r>
    </w:p>
    <w:p>
      <w:r>
        <w:rPr>
          <w:rFonts w:ascii="Arial" w:hAnsi="Arial" w:eastAsia="Arial"/>
          <w:b w:val="0"/>
          <w:sz w:val="22"/>
        </w:rPr>
        <w:t>frustration at seeing the problems of the Earth,</w:t>
      </w:r>
    </w:p>
    <w:p>
      <w:r>
        <w:rPr>
          <w:rFonts w:ascii="Arial" w:hAnsi="Arial" w:eastAsia="Arial"/>
          <w:b w:val="0"/>
          <w:sz w:val="22"/>
        </w:rPr>
        <w:t>be proliferated yet again,</w:t>
      </w:r>
    </w:p>
    <w:p>
      <w:r>
        <w:rPr>
          <w:rFonts w:ascii="Arial" w:hAnsi="Arial" w:eastAsia="Arial"/>
          <w:b w:val="0"/>
          <w:sz w:val="22"/>
        </w:rPr>
        <w:t>and imagine God,</w:t>
      </w:r>
    </w:p>
    <w:p>
      <w:r>
        <w:rPr>
          <w:rFonts w:ascii="Arial" w:hAnsi="Arial" w:eastAsia="Arial"/>
          <w:b w:val="0"/>
          <w:sz w:val="22"/>
        </w:rPr>
        <w:t>God going insane,</w:t>
      </w:r>
    </w:p>
    <w:p>
      <w:r>
        <w:rPr>
          <w:rFonts w:ascii="Arial" w:hAnsi="Arial" w:eastAsia="Arial"/>
          <w:b w:val="0"/>
          <w:sz w:val="22"/>
        </w:rPr>
        <w:t>and decrying all that he had built,</w:t>
      </w:r>
    </w:p>
    <w:p>
      <w:r>
        <w:rPr>
          <w:rFonts w:ascii="Arial" w:hAnsi="Arial" w:eastAsia="Arial"/>
          <w:b w:val="0"/>
          <w:sz w:val="22"/>
        </w:rPr>
        <w:t>and feeling remorse for the devastation and the trauma,</w:t>
      </w:r>
    </w:p>
    <w:p>
      <w:r>
        <w:rPr>
          <w:rFonts w:ascii="Arial" w:hAnsi="Arial" w:eastAsia="Arial"/>
          <w:b w:val="0"/>
          <w:sz w:val="22"/>
        </w:rPr>
        <w:t>that he had unleashed unwittingly upon the Earth,</w:t>
      </w:r>
    </w:p>
    <w:p>
      <w:r>
        <w:rPr>
          <w:rFonts w:ascii="Arial" w:hAnsi="Arial" w:eastAsia="Arial"/>
          <w:b w:val="0"/>
          <w:sz w:val="22"/>
        </w:rPr>
        <w:t>when that was not what he intended,</w:t>
      </w:r>
    </w:p>
    <w:p>
      <w:r>
        <w:rPr>
          <w:rFonts w:ascii="Arial" w:hAnsi="Arial" w:eastAsia="Arial"/>
          <w:b w:val="0"/>
          <w:sz w:val="22"/>
        </w:rPr>
        <w:t>and imagine every time the frustration of him,</w:t>
      </w:r>
    </w:p>
    <w:p>
      <w:r>
        <w:rPr>
          <w:rFonts w:ascii="Arial" w:hAnsi="Arial" w:eastAsia="Arial"/>
          <w:b w:val="0"/>
          <w:sz w:val="22"/>
        </w:rPr>
        <w:t>trying to make things right again,</w:t>
      </w:r>
    </w:p>
    <w:p>
      <w:r>
        <w:rPr>
          <w:rFonts w:ascii="Arial" w:hAnsi="Arial" w:eastAsia="Arial"/>
          <w:b w:val="0"/>
          <w:sz w:val="22"/>
        </w:rPr>
        <w:t>and only making things worse,</w:t>
      </w:r>
    </w:p>
    <w:p>
      <w:r>
        <w:rPr>
          <w:rFonts w:ascii="Arial" w:hAnsi="Arial" w:eastAsia="Arial"/>
          <w:b w:val="0"/>
          <w:sz w:val="22"/>
        </w:rPr>
        <w:t>and imagine him shaking his fists,</w:t>
      </w:r>
    </w:p>
    <w:p>
      <w:r>
        <w:rPr>
          <w:rFonts w:ascii="Arial" w:hAnsi="Arial" w:eastAsia="Arial"/>
          <w:b w:val="0"/>
          <w:sz w:val="22"/>
        </w:rPr>
        <w:t>at those who cause war,</w:t>
      </w:r>
    </w:p>
    <w:p>
      <w:r>
        <w:rPr>
          <w:rFonts w:ascii="Arial" w:hAnsi="Arial" w:eastAsia="Arial"/>
          <w:b w:val="0"/>
          <w:sz w:val="22"/>
        </w:rPr>
        <w:t>and at those who continually kill each other,</w:t>
      </w:r>
    </w:p>
    <w:p>
      <w:r>
        <w:rPr>
          <w:rFonts w:ascii="Arial" w:hAnsi="Arial" w:eastAsia="Arial"/>
          <w:b w:val="0"/>
          <w:sz w:val="22"/>
        </w:rPr>
        <w:t>and at the lack of love,</w:t>
      </w:r>
    </w:p>
    <w:p>
      <w:r>
        <w:rPr>
          <w:rFonts w:ascii="Arial" w:hAnsi="Arial" w:eastAsia="Arial"/>
          <w:b w:val="0"/>
          <w:sz w:val="22"/>
        </w:rPr>
        <w:t>that he had tried to imbue in each of his creations,</w:t>
      </w:r>
    </w:p>
    <w:p>
      <w:r>
        <w:rPr>
          <w:rFonts w:ascii="Arial" w:hAnsi="Arial" w:eastAsia="Arial"/>
          <w:b w:val="0"/>
          <w:sz w:val="22"/>
        </w:rPr>
        <w:t>all created from his magnificent imagination,</w:t>
      </w:r>
    </w:p>
    <w:p>
      <w:r>
        <w:rPr>
          <w:rFonts w:ascii="Arial" w:hAnsi="Arial" w:eastAsia="Arial"/>
          <w:b w:val="0"/>
          <w:sz w:val="22"/>
        </w:rPr>
        <w:t>and imagine him thinking of all creation as a curse,</w:t>
      </w:r>
    </w:p>
    <w:p>
      <w:r>
        <w:rPr>
          <w:rFonts w:ascii="Arial" w:hAnsi="Arial" w:eastAsia="Arial"/>
          <w:b w:val="0"/>
          <w:sz w:val="22"/>
        </w:rPr>
        <w:t>oh, what a sad day it would be,</w:t>
      </w:r>
    </w:p>
    <w:p>
      <w:r>
        <w:rPr>
          <w:rFonts w:ascii="Arial" w:hAnsi="Arial" w:eastAsia="Arial"/>
          <w:b w:val="0"/>
          <w:sz w:val="22"/>
        </w:rPr>
        <w:t>to see him wallowing in such misery,</w:t>
      </w:r>
    </w:p>
    <w:p>
      <w:r>
        <w:rPr>
          <w:rFonts w:ascii="Arial" w:hAnsi="Arial" w:eastAsia="Arial"/>
          <w:b w:val="0"/>
          <w:sz w:val="22"/>
        </w:rPr>
        <w:t>and imagine the bills for the lighting and the electricity,</w:t>
      </w:r>
    </w:p>
    <w:p>
      <w:r>
        <w:rPr>
          <w:rFonts w:ascii="Arial" w:hAnsi="Arial" w:eastAsia="Arial"/>
          <w:b w:val="0"/>
          <w:sz w:val="22"/>
        </w:rPr>
        <w:t>oh, no,</w:t>
      </w:r>
    </w:p>
    <w:p>
      <w:r>
        <w:rPr>
          <w:rFonts w:ascii="Arial" w:hAnsi="Arial" w:eastAsia="Arial"/>
          <w:b w:val="0"/>
          <w:sz w:val="22"/>
        </w:rPr>
        <w:t>I would not wish to be God,</w:t>
      </w:r>
    </w:p>
    <w:p>
      <w:r>
        <w:rPr>
          <w:rFonts w:ascii="Arial" w:hAnsi="Arial" w:eastAsia="Arial"/>
          <w:b w:val="0"/>
          <w:sz w:val="22"/>
        </w:rPr>
        <w:t>despite,</w:t>
      </w:r>
    </w:p>
    <w:p>
      <w:r>
        <w:rPr>
          <w:rFonts w:ascii="Arial" w:hAnsi="Arial" w:eastAsia="Arial"/>
          <w:b w:val="0"/>
          <w:sz w:val="22"/>
        </w:rPr>
        <w:t>despite all the beautiful angels singing around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