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Waiting in vain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Waiting in vain,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in vain,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someone of who I only have their name,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in vain.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in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in the snow,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in the rain.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for a father,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for a mother,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father and a mother that I have never known,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have left me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left me alone in a new home,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left me alone after they abandoned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left me to try and get my head around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left me in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life was never the same,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seemingly in vain,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at the train station for you to arrive,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after spending years wanting to ask why,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after spending years of wanting to complain.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here I am at the train station,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mixed feelings and only your name,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seemingly waiting in vain?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Seemingly waiting in vain?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Maybe, but I hope I am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never abandoned ever again.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